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533" w:rsidRPr="007D1533" w:rsidRDefault="00C6597E" w:rsidP="007D15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pict>
          <v:group id="_x0000_s1032" style="width:38.1pt;height:49.8pt;mso-position-horizontal-relative:char;mso-position-vertical-relative:line" coordsize="4841,6323">
            <v:rect id="_x0000_s1033" style="position:absolute;width:4841;height:6323" stroked="f" strokeweight="1pt">
              <v:stroke miterlimit="4"/>
            </v:re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4" type="#_x0000_t75" style="position:absolute;width:4841;height:6323">
              <v:imagedata r:id="rId7" o:title="image"/>
            </v:shape>
            <w10:wrap type="none"/>
            <w10:anchorlock/>
          </v:group>
        </w:pict>
      </w:r>
    </w:p>
    <w:p w:rsidR="007D1533" w:rsidRPr="007D1533" w:rsidRDefault="007D1533" w:rsidP="007D15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15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 города Нижнего Новгорода</w:t>
      </w:r>
    </w:p>
    <w:p w:rsidR="007D1533" w:rsidRPr="007D1533" w:rsidRDefault="007D1533" w:rsidP="007D15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15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департамент образования</w:t>
      </w:r>
    </w:p>
    <w:p w:rsidR="007D1533" w:rsidRPr="007D1533" w:rsidRDefault="007D1533" w:rsidP="007D15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D153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муниципальное бюджетное общеобразовательное учреждение «Лицей № 40» </w:t>
      </w:r>
    </w:p>
    <w:p w:rsidR="007D1533" w:rsidRPr="007D1533" w:rsidRDefault="007D1533" w:rsidP="007D15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D1533" w:rsidRPr="007D1533" w:rsidRDefault="007D1533" w:rsidP="007D15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D153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603006, г. Нижний Новгород, ул. </w:t>
      </w:r>
      <w:proofErr w:type="gramStart"/>
      <w:r w:rsidRPr="007D1533">
        <w:rPr>
          <w:rFonts w:ascii="Times New Roman" w:eastAsia="Times New Roman" w:hAnsi="Times New Roman" w:cs="Times New Roman"/>
          <w:sz w:val="18"/>
          <w:szCs w:val="18"/>
          <w:lang w:eastAsia="ru-RU"/>
        </w:rPr>
        <w:t>Варварская</w:t>
      </w:r>
      <w:proofErr w:type="gramEnd"/>
      <w:r w:rsidRPr="007D153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д. 15А, тел.: 433-19-49 факс: 433-21-61, </w:t>
      </w:r>
    </w:p>
    <w:p w:rsidR="007D1533" w:rsidRPr="007D1533" w:rsidRDefault="007D1533" w:rsidP="007D153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lang w:val="en-US" w:eastAsia="ru-RU"/>
        </w:rPr>
      </w:pPr>
      <w:proofErr w:type="gramStart"/>
      <w:r w:rsidRPr="007D1533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>e-mail</w:t>
      </w:r>
      <w:proofErr w:type="gramEnd"/>
      <w:r w:rsidRPr="007D1533">
        <w:rPr>
          <w:rFonts w:ascii="Times New Roman" w:eastAsia="Times New Roman" w:hAnsi="Times New Roman" w:cs="Times New Roman"/>
          <w:sz w:val="18"/>
          <w:szCs w:val="18"/>
          <w:lang w:val="en-US" w:eastAsia="ru-RU"/>
        </w:rPr>
        <w:t xml:space="preserve">: </w:t>
      </w:r>
      <w:hyperlink r:id="rId8" w:history="1">
        <w:r w:rsidRPr="007D1533">
          <w:rPr>
            <w:rFonts w:ascii="Times New Roman" w:eastAsia="Calibri" w:hAnsi="Times New Roman" w:cs="Times New Roman"/>
            <w:color w:val="0000FF"/>
            <w:sz w:val="18"/>
            <w:szCs w:val="18"/>
            <w:u w:val="single" w:color="0000FF"/>
            <w:lang w:val="en-US" w:eastAsia="ru-RU"/>
          </w:rPr>
          <w:t>lycee40@sandy.ru</w:t>
        </w:r>
      </w:hyperlink>
    </w:p>
    <w:p w:rsidR="007D1533" w:rsidRPr="007D1533" w:rsidRDefault="007D1533" w:rsidP="007D1533">
      <w:pPr>
        <w:jc w:val="both"/>
        <w:rPr>
          <w:rFonts w:ascii="Calibri" w:eastAsia="Calibri" w:hAnsi="Calibri" w:cs="Times New Roman"/>
        </w:rPr>
      </w:pPr>
    </w:p>
    <w:p w:rsidR="007D1533" w:rsidRPr="007D1533" w:rsidRDefault="007D1533" w:rsidP="007D1533">
      <w:pPr>
        <w:jc w:val="both"/>
        <w:rPr>
          <w:rFonts w:ascii="Calibri" w:eastAsia="Calibri" w:hAnsi="Calibri" w:cs="Times New Roma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190"/>
        <w:gridCol w:w="3190"/>
        <w:gridCol w:w="3509"/>
      </w:tblGrid>
      <w:tr w:rsidR="007D1533" w:rsidRPr="007D1533" w:rsidTr="007D1533">
        <w:tc>
          <w:tcPr>
            <w:tcW w:w="3190" w:type="dxa"/>
          </w:tcPr>
          <w:p w:rsidR="007D1533" w:rsidRPr="007D1533" w:rsidRDefault="007D1533" w:rsidP="007D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5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7D1533" w:rsidRPr="007D1533" w:rsidRDefault="007D1533" w:rsidP="007D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5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заседании МО</w:t>
            </w:r>
          </w:p>
          <w:p w:rsidR="007D1533" w:rsidRPr="007D1533" w:rsidRDefault="007D1533" w:rsidP="007D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5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    </w:t>
            </w:r>
            <w:proofErr w:type="gramStart"/>
            <w:r w:rsidRPr="007D15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</w:p>
          <w:p w:rsidR="007D1533" w:rsidRPr="007D1533" w:rsidRDefault="007D1533" w:rsidP="007D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5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МО</w:t>
            </w:r>
          </w:p>
          <w:p w:rsidR="007D1533" w:rsidRPr="007D1533" w:rsidRDefault="007D1533" w:rsidP="007D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7D1533" w:rsidRPr="007D1533" w:rsidRDefault="007D1533" w:rsidP="007D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5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Принято</w:t>
            </w:r>
          </w:p>
          <w:p w:rsidR="007D1533" w:rsidRPr="007D1533" w:rsidRDefault="007D1533" w:rsidP="007D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5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заседании НМС</w:t>
            </w:r>
          </w:p>
          <w:p w:rsidR="007D1533" w:rsidRPr="007D1533" w:rsidRDefault="007D1533" w:rsidP="007D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5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      </w:t>
            </w:r>
            <w:proofErr w:type="gramStart"/>
            <w:r w:rsidRPr="007D15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</w:p>
          <w:p w:rsidR="007D1533" w:rsidRPr="007D1533" w:rsidRDefault="007D1533" w:rsidP="007D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5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НМС</w:t>
            </w:r>
          </w:p>
          <w:p w:rsidR="007D1533" w:rsidRPr="007D1533" w:rsidRDefault="007D1533" w:rsidP="007D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9" w:type="dxa"/>
          </w:tcPr>
          <w:p w:rsidR="007D1533" w:rsidRPr="007D1533" w:rsidRDefault="007D1533" w:rsidP="007D1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5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«Утверждаю</w:t>
            </w:r>
            <w:proofErr w:type="gramStart"/>
            <w:r w:rsidRPr="007D15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»..</w:t>
            </w:r>
            <w:proofErr w:type="gramEnd"/>
          </w:p>
          <w:p w:rsidR="007D1533" w:rsidRPr="007D1533" w:rsidRDefault="007D1533" w:rsidP="007D1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5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МБОУ «Лицей  № 40»</w:t>
            </w:r>
          </w:p>
          <w:p w:rsidR="007D1533" w:rsidRPr="007D1533" w:rsidRDefault="007D1533" w:rsidP="007D1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5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         Н.С.Умнова</w:t>
            </w:r>
          </w:p>
          <w:p w:rsidR="007D1533" w:rsidRPr="007D1533" w:rsidRDefault="007D1533" w:rsidP="007D1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D1533" w:rsidRPr="007D1533" w:rsidRDefault="007D1533" w:rsidP="007D15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5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Приказ №          </w:t>
            </w:r>
            <w:proofErr w:type="gramStart"/>
            <w:r w:rsidRPr="007D15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7D15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7D1533" w:rsidRPr="007D1533" w:rsidRDefault="007D1533" w:rsidP="007D1533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1533" w:rsidRPr="007D1533" w:rsidRDefault="007D1533" w:rsidP="007D1533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1533" w:rsidRPr="007D1533" w:rsidRDefault="007D1533" w:rsidP="007D1533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1533" w:rsidRPr="007D1533" w:rsidRDefault="007D1533" w:rsidP="007D1533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D1533">
        <w:rPr>
          <w:rFonts w:ascii="Times New Roman" w:eastAsia="Calibri" w:hAnsi="Times New Roman" w:cs="Times New Roman"/>
          <w:b/>
          <w:sz w:val="24"/>
          <w:szCs w:val="24"/>
        </w:rPr>
        <w:t>ПРОГРАММА</w:t>
      </w:r>
    </w:p>
    <w:p w:rsidR="007D1533" w:rsidRPr="007D1533" w:rsidRDefault="007D1533" w:rsidP="007D1533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D1533">
        <w:rPr>
          <w:rFonts w:ascii="Times New Roman" w:eastAsia="Calibri" w:hAnsi="Times New Roman" w:cs="Times New Roman"/>
          <w:b/>
          <w:sz w:val="24"/>
          <w:szCs w:val="24"/>
        </w:rPr>
        <w:t xml:space="preserve">ПО УЧЕБНОМУ ПРЕДМЕТУ </w:t>
      </w:r>
    </w:p>
    <w:p w:rsidR="007D1533" w:rsidRPr="007D1533" w:rsidRDefault="007D1533" w:rsidP="007D1533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D1533">
        <w:rPr>
          <w:rFonts w:ascii="Times New Roman" w:eastAsia="Calibri" w:hAnsi="Times New Roman" w:cs="Times New Roman"/>
          <w:b/>
          <w:sz w:val="24"/>
          <w:szCs w:val="24"/>
        </w:rPr>
        <w:t>«МАТЕМАТИКА: геометрия»</w:t>
      </w:r>
    </w:p>
    <w:p w:rsidR="007D1533" w:rsidRPr="007D1533" w:rsidRDefault="007D1533" w:rsidP="007D1533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D1533">
        <w:rPr>
          <w:rFonts w:ascii="Times New Roman" w:eastAsia="Calibri" w:hAnsi="Times New Roman" w:cs="Times New Roman"/>
          <w:sz w:val="24"/>
          <w:szCs w:val="24"/>
        </w:rPr>
        <w:t>(10-11 класс)</w:t>
      </w:r>
    </w:p>
    <w:p w:rsidR="007D1533" w:rsidRPr="007D1533" w:rsidRDefault="007D1533" w:rsidP="007D1533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D1533" w:rsidRPr="007D1533" w:rsidRDefault="007D1533" w:rsidP="007D1533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D1533" w:rsidRPr="007D1533" w:rsidRDefault="007D1533" w:rsidP="007D15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D1533">
        <w:rPr>
          <w:rFonts w:ascii="Times New Roman" w:eastAsia="Calibri" w:hAnsi="Times New Roman" w:cs="Times New Roman"/>
          <w:sz w:val="24"/>
          <w:szCs w:val="24"/>
        </w:rPr>
        <w:t>Количество часов в неделю</w:t>
      </w:r>
      <w:r w:rsidR="003D00A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D1533">
        <w:rPr>
          <w:rFonts w:ascii="Times New Roman" w:eastAsia="Calibri" w:hAnsi="Times New Roman" w:cs="Times New Roman"/>
          <w:sz w:val="24"/>
          <w:szCs w:val="24"/>
        </w:rPr>
        <w:t>-</w:t>
      </w:r>
      <w:r w:rsidR="003D00A6">
        <w:rPr>
          <w:rFonts w:ascii="Times New Roman" w:eastAsia="Calibri" w:hAnsi="Times New Roman" w:cs="Times New Roman"/>
          <w:sz w:val="24"/>
          <w:szCs w:val="24"/>
        </w:rPr>
        <w:t>3</w:t>
      </w:r>
      <w:r w:rsidRPr="007D1533">
        <w:rPr>
          <w:rFonts w:ascii="Times New Roman" w:eastAsia="Calibri" w:hAnsi="Times New Roman" w:cs="Times New Roman"/>
          <w:sz w:val="24"/>
          <w:szCs w:val="24"/>
        </w:rPr>
        <w:t xml:space="preserve"> час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</w:p>
    <w:p w:rsidR="007D1533" w:rsidRPr="007D1533" w:rsidRDefault="007D1533" w:rsidP="007D15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D1533">
        <w:rPr>
          <w:rFonts w:ascii="Times New Roman" w:eastAsia="Calibri" w:hAnsi="Times New Roman" w:cs="Times New Roman"/>
          <w:sz w:val="24"/>
          <w:szCs w:val="24"/>
        </w:rPr>
        <w:t xml:space="preserve">Количество часов в год (10 класс) – </w:t>
      </w:r>
      <w:r w:rsidR="003D00A6">
        <w:rPr>
          <w:rFonts w:ascii="Times New Roman" w:eastAsia="Calibri" w:hAnsi="Times New Roman" w:cs="Times New Roman"/>
          <w:sz w:val="24"/>
          <w:szCs w:val="24"/>
        </w:rPr>
        <w:t>105</w:t>
      </w:r>
      <w:r w:rsidRPr="007D1533">
        <w:rPr>
          <w:rFonts w:ascii="Times New Roman" w:eastAsia="Calibri" w:hAnsi="Times New Roman" w:cs="Times New Roman"/>
          <w:sz w:val="24"/>
          <w:szCs w:val="24"/>
        </w:rPr>
        <w:t xml:space="preserve"> часов</w:t>
      </w:r>
    </w:p>
    <w:p w:rsidR="007D1533" w:rsidRPr="007D1533" w:rsidRDefault="007D1533" w:rsidP="007D153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D1533">
        <w:rPr>
          <w:rFonts w:ascii="Times New Roman" w:eastAsia="Calibri" w:hAnsi="Times New Roman" w:cs="Times New Roman"/>
          <w:sz w:val="24"/>
          <w:szCs w:val="24"/>
        </w:rPr>
        <w:t xml:space="preserve">Количество часов в год (11класс) – </w:t>
      </w:r>
      <w:r w:rsidR="003D00A6">
        <w:rPr>
          <w:rFonts w:ascii="Times New Roman" w:eastAsia="Calibri" w:hAnsi="Times New Roman" w:cs="Times New Roman"/>
          <w:sz w:val="24"/>
          <w:szCs w:val="24"/>
        </w:rPr>
        <w:t>102</w:t>
      </w:r>
      <w:r w:rsidRPr="007D1533">
        <w:rPr>
          <w:rFonts w:ascii="Times New Roman" w:eastAsia="Calibri" w:hAnsi="Times New Roman" w:cs="Times New Roman"/>
          <w:sz w:val="24"/>
          <w:szCs w:val="24"/>
        </w:rPr>
        <w:t xml:space="preserve"> час</w:t>
      </w:r>
      <w:r w:rsidR="003D00A6">
        <w:rPr>
          <w:rFonts w:ascii="Times New Roman" w:eastAsia="Calibri" w:hAnsi="Times New Roman" w:cs="Times New Roman"/>
          <w:sz w:val="24"/>
          <w:szCs w:val="24"/>
        </w:rPr>
        <w:t>а</w:t>
      </w:r>
    </w:p>
    <w:p w:rsidR="007D1533" w:rsidRPr="007D1533" w:rsidRDefault="007D1533" w:rsidP="007D1533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D1533" w:rsidRPr="007D1533" w:rsidRDefault="007D1533" w:rsidP="007D1533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D1533" w:rsidRPr="007D1533" w:rsidRDefault="007D1533" w:rsidP="007D1533">
      <w:pPr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D1533">
        <w:rPr>
          <w:rFonts w:ascii="Times New Roman" w:eastAsia="Calibri" w:hAnsi="Times New Roman" w:cs="Times New Roman"/>
          <w:sz w:val="24"/>
          <w:szCs w:val="24"/>
          <w:lang w:eastAsia="ru-RU"/>
        </w:rPr>
        <w:t>Авторы:</w:t>
      </w:r>
    </w:p>
    <w:p w:rsidR="007D1533" w:rsidRPr="007D1533" w:rsidRDefault="007D1533" w:rsidP="007D1533">
      <w:pPr>
        <w:spacing w:after="0" w:line="240" w:lineRule="auto"/>
        <w:ind w:left="5103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D15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Антипова И.В., </w:t>
      </w:r>
      <w:proofErr w:type="spellStart"/>
      <w:r w:rsidRPr="007D1533">
        <w:rPr>
          <w:rFonts w:ascii="Times New Roman" w:eastAsia="Calibri" w:hAnsi="Times New Roman" w:cs="Times New Roman"/>
          <w:sz w:val="24"/>
          <w:szCs w:val="24"/>
          <w:lang w:eastAsia="ru-RU"/>
        </w:rPr>
        <w:t>Великанова</w:t>
      </w:r>
      <w:proofErr w:type="spellEnd"/>
      <w:r w:rsidRPr="007D15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С.Ю., </w:t>
      </w:r>
      <w:r w:rsidRPr="007D1533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Дудкина Т.Г., Кожевникова Т.С., </w:t>
      </w:r>
      <w:r w:rsidRPr="007D1533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Кузнецова Ю.А., Красавина Ю.В</w:t>
      </w:r>
      <w:r w:rsidR="003D00A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., </w:t>
      </w:r>
      <w:r w:rsidR="003D00A6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Логинова А.С., Малкова Н.Г.</w:t>
      </w:r>
    </w:p>
    <w:p w:rsidR="007D1533" w:rsidRPr="007D1533" w:rsidRDefault="007D1533" w:rsidP="007D1533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D1533" w:rsidRPr="007D1533" w:rsidRDefault="007D1533" w:rsidP="007D1533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D1533">
        <w:rPr>
          <w:rFonts w:ascii="Times New Roman" w:eastAsia="Calibri" w:hAnsi="Times New Roman" w:cs="Times New Roman"/>
          <w:sz w:val="28"/>
          <w:szCs w:val="28"/>
        </w:rPr>
        <w:t>202</w:t>
      </w:r>
      <w:r w:rsidR="00C6597E">
        <w:rPr>
          <w:rFonts w:ascii="Times New Roman" w:eastAsia="Calibri" w:hAnsi="Times New Roman" w:cs="Times New Roman"/>
          <w:sz w:val="28"/>
          <w:szCs w:val="28"/>
        </w:rPr>
        <w:t>2</w:t>
      </w:r>
      <w:bookmarkStart w:id="0" w:name="_GoBack"/>
      <w:bookmarkEnd w:id="0"/>
      <w:r w:rsidRPr="007D1533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Pr="007D1533"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246493" w:rsidRDefault="00246493" w:rsidP="00246493">
      <w:pPr>
        <w:pStyle w:val="2"/>
        <w:ind w:firstLine="567"/>
        <w:jc w:val="both"/>
        <w:rPr>
          <w:b w:val="0"/>
          <w:szCs w:val="24"/>
        </w:rPr>
      </w:pPr>
      <w:r>
        <w:rPr>
          <w:b w:val="0"/>
          <w:szCs w:val="24"/>
        </w:rPr>
        <w:lastRenderedPageBreak/>
        <w:t xml:space="preserve">Рабочая программа по геометрии для </w:t>
      </w:r>
      <w:r w:rsidR="00790676">
        <w:rPr>
          <w:b w:val="0"/>
          <w:szCs w:val="24"/>
        </w:rPr>
        <w:t>10-11</w:t>
      </w:r>
      <w:r>
        <w:rPr>
          <w:b w:val="0"/>
          <w:szCs w:val="24"/>
        </w:rPr>
        <w:t xml:space="preserve"> класса составлена с учетом Федерального государственного образовательного стандарта, авторской программы Математика, составленной учителями МБОУ </w:t>
      </w:r>
      <w:r w:rsidR="00790676">
        <w:rPr>
          <w:b w:val="0"/>
          <w:szCs w:val="24"/>
        </w:rPr>
        <w:t>«</w:t>
      </w:r>
      <w:r>
        <w:rPr>
          <w:b w:val="0"/>
          <w:szCs w:val="24"/>
        </w:rPr>
        <w:t>Лицей № 40</w:t>
      </w:r>
      <w:r w:rsidR="00790676">
        <w:rPr>
          <w:b w:val="0"/>
          <w:szCs w:val="24"/>
        </w:rPr>
        <w:t>»</w:t>
      </w:r>
      <w:r>
        <w:rPr>
          <w:b w:val="0"/>
          <w:szCs w:val="24"/>
        </w:rPr>
        <w:t xml:space="preserve"> и имеющей экспертное заключение № 195 НМС ГОУ ДПО Нижегородского института развития образования. </w:t>
      </w:r>
    </w:p>
    <w:p w:rsidR="008C738B" w:rsidRPr="00246493" w:rsidRDefault="008C738B" w:rsidP="00246493">
      <w:pPr>
        <w:pStyle w:val="2"/>
        <w:ind w:firstLine="567"/>
        <w:jc w:val="both"/>
        <w:rPr>
          <w:b w:val="0"/>
          <w:szCs w:val="24"/>
        </w:rPr>
      </w:pPr>
    </w:p>
    <w:p w:rsidR="007D1533" w:rsidRPr="007D1533" w:rsidRDefault="007D1533" w:rsidP="007D1533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15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Личностные, </w:t>
      </w:r>
      <w:proofErr w:type="spellStart"/>
      <w:r w:rsidRPr="007D15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7D15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предметные результаты освоения</w:t>
      </w:r>
      <w:r w:rsidRPr="007D15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 xml:space="preserve"> содержания курса математики</w:t>
      </w:r>
    </w:p>
    <w:p w:rsidR="008C738B" w:rsidRDefault="008C738B" w:rsidP="00B00A05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AD3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зучение курса геометр</w:t>
      </w:r>
      <w:r w:rsidR="00D43D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способствует формированию у у</w:t>
      </w:r>
      <w:r w:rsidRPr="00AD3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чащихся личностных, </w:t>
      </w:r>
      <w:proofErr w:type="spellStart"/>
      <w:r w:rsidRPr="00AD3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AD3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 результатов обучения, соответствующих требованиям федерального государственного стандарта </w:t>
      </w:r>
      <w:r w:rsidR="00790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среднего</w:t>
      </w:r>
      <w:r w:rsidRPr="00AD3F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общего образования.</w:t>
      </w:r>
    </w:p>
    <w:p w:rsidR="008C738B" w:rsidRPr="00AB1E89" w:rsidRDefault="00B4619E" w:rsidP="00B00A05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AB1E8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</w:t>
      </w:r>
      <w:r w:rsidR="008C738B" w:rsidRPr="00AB1E8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ичностные:</w:t>
      </w:r>
    </w:p>
    <w:p w:rsidR="00790676" w:rsidRPr="00790676" w:rsidRDefault="00790676" w:rsidP="00B00A05">
      <w:pPr>
        <w:pStyle w:val="a3"/>
        <w:numPr>
          <w:ilvl w:val="0"/>
          <w:numId w:val="15"/>
        </w:numPr>
        <w:spacing w:after="0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0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:rsidR="00790676" w:rsidRPr="00790676" w:rsidRDefault="00790676" w:rsidP="00053402">
      <w:pPr>
        <w:pStyle w:val="a3"/>
        <w:numPr>
          <w:ilvl w:val="0"/>
          <w:numId w:val="15"/>
        </w:numPr>
        <w:spacing w:after="100" w:afterAutospacing="1" w:line="240" w:lineRule="auto"/>
        <w:ind w:left="714" w:hanging="3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</w:t>
      </w:r>
      <w:r w:rsidRPr="00790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790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053402" w:rsidRPr="00053402" w:rsidRDefault="00053402" w:rsidP="00053402">
      <w:pPr>
        <w:pStyle w:val="a3"/>
        <w:numPr>
          <w:ilvl w:val="0"/>
          <w:numId w:val="15"/>
        </w:numPr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053402" w:rsidRPr="00053402" w:rsidRDefault="00053402" w:rsidP="00053402">
      <w:pPr>
        <w:pStyle w:val="a3"/>
        <w:numPr>
          <w:ilvl w:val="0"/>
          <w:numId w:val="15"/>
        </w:numPr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эстетическое отношение к миру, включая эстетику быта, научного и технического прогресса;</w:t>
      </w:r>
    </w:p>
    <w:p w:rsidR="00790676" w:rsidRPr="00053402" w:rsidRDefault="00053402" w:rsidP="00053402">
      <w:pPr>
        <w:numPr>
          <w:ilvl w:val="0"/>
          <w:numId w:val="15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осознанный выбор будущей профессии и возможность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енных, общенациональных проблем;</w:t>
      </w:r>
    </w:p>
    <w:p w:rsidR="008C738B" w:rsidRPr="005C4F6E" w:rsidRDefault="00790676" w:rsidP="00B00A05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</w:t>
      </w:r>
      <w:r w:rsidRPr="00790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мировоззрения, соответствующего современному уровню развития науки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7906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C738B" w:rsidRPr="004A57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критичность мышления, умение распознавать логически некорректные высказыва</w:t>
      </w:r>
      <w:r w:rsidR="00053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ния, отличать гипотезу от факта.</w:t>
      </w:r>
    </w:p>
    <w:p w:rsidR="008C738B" w:rsidRPr="00AB1E89" w:rsidRDefault="00B4619E" w:rsidP="008C738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</w:t>
      </w:r>
      <w:r w:rsidR="008C738B" w:rsidRPr="00AB1E8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етапредметные</w:t>
      </w:r>
      <w:proofErr w:type="spellEnd"/>
      <w:r w:rsidR="008C738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</w:p>
    <w:p w:rsidR="00053402" w:rsidRPr="00053402" w:rsidRDefault="00053402" w:rsidP="00053402">
      <w:pPr>
        <w:numPr>
          <w:ilvl w:val="0"/>
          <w:numId w:val="15"/>
        </w:numPr>
        <w:shd w:val="clear" w:color="auto" w:fill="FFFFFF"/>
        <w:spacing w:after="100" w:afterAutospacing="1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053402" w:rsidRPr="00053402" w:rsidRDefault="00053402" w:rsidP="00053402">
      <w:pPr>
        <w:numPr>
          <w:ilvl w:val="0"/>
          <w:numId w:val="15"/>
        </w:numPr>
        <w:shd w:val="clear" w:color="auto" w:fill="FFFFFF"/>
        <w:spacing w:after="100" w:afterAutospacing="1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053402" w:rsidRPr="00053402" w:rsidRDefault="00053402" w:rsidP="00053402">
      <w:pPr>
        <w:numPr>
          <w:ilvl w:val="0"/>
          <w:numId w:val="15"/>
        </w:numPr>
        <w:shd w:val="clear" w:color="auto" w:fill="FFFFFF"/>
        <w:spacing w:after="100" w:afterAutospacing="1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</w:t>
      </w:r>
      <w:r w:rsidR="00994A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лять способы </w:t>
      </w:r>
      <w:r w:rsidRPr="00053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действий в рамках предложенных условий и требований, корректировать свои действия в соответствии с изменяющейся ситуацией;</w:t>
      </w:r>
    </w:p>
    <w:p w:rsidR="00053402" w:rsidRPr="00053402" w:rsidRDefault="00053402" w:rsidP="00053402">
      <w:pPr>
        <w:numPr>
          <w:ilvl w:val="0"/>
          <w:numId w:val="15"/>
        </w:numPr>
        <w:shd w:val="clear" w:color="auto" w:fill="FFFFFF"/>
        <w:spacing w:after="100" w:afterAutospacing="1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оценивать правильность выполнения учебной задачи, собственные возможности её решения;</w:t>
      </w:r>
    </w:p>
    <w:p w:rsidR="00053402" w:rsidRPr="00053402" w:rsidRDefault="00053402" w:rsidP="00053402">
      <w:pPr>
        <w:numPr>
          <w:ilvl w:val="0"/>
          <w:numId w:val="15"/>
        </w:numPr>
        <w:shd w:val="clear" w:color="auto" w:fill="FFFFFF"/>
        <w:spacing w:after="100" w:afterAutospacing="1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053402" w:rsidRPr="00053402" w:rsidRDefault="00053402" w:rsidP="00053402">
      <w:pPr>
        <w:numPr>
          <w:ilvl w:val="0"/>
          <w:numId w:val="15"/>
        </w:numPr>
        <w:shd w:val="clear" w:color="auto" w:fill="FFFFFF"/>
        <w:spacing w:after="100" w:afterAutospacing="1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продуктивно общаться и взаимодействовать в процессе совместной деятельности, эффективно разрешать конфликты;</w:t>
      </w:r>
    </w:p>
    <w:p w:rsidR="00053402" w:rsidRPr="00053402" w:rsidRDefault="00053402" w:rsidP="00053402">
      <w:pPr>
        <w:numPr>
          <w:ilvl w:val="0"/>
          <w:numId w:val="15"/>
        </w:numPr>
        <w:shd w:val="clear" w:color="auto" w:fill="FFFFFF"/>
        <w:spacing w:after="100" w:afterAutospacing="1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053402" w:rsidRPr="00053402" w:rsidRDefault="00053402" w:rsidP="00053402">
      <w:pPr>
        <w:numPr>
          <w:ilvl w:val="0"/>
          <w:numId w:val="15"/>
        </w:numPr>
        <w:shd w:val="clear" w:color="auto" w:fill="FFFFFF"/>
        <w:spacing w:after="100" w:afterAutospacing="1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готовность и способность к самостоятельной информационно-познавательной деятельности, включая умение ориентироваться в различных источниках </w:t>
      </w:r>
      <w:r w:rsidRPr="00053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информации, критически оценивать и интерпретировать информацию, получаемую из различных источников;</w:t>
      </w:r>
    </w:p>
    <w:p w:rsidR="00053402" w:rsidRPr="00053402" w:rsidRDefault="00053402" w:rsidP="00053402">
      <w:pPr>
        <w:numPr>
          <w:ilvl w:val="0"/>
          <w:numId w:val="15"/>
        </w:numPr>
        <w:shd w:val="clear" w:color="auto" w:fill="FFFFFF"/>
        <w:spacing w:after="100" w:afterAutospacing="1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использовать средства информационных и коммуникационных технологий (ИКТ)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053402" w:rsidRPr="00053402" w:rsidRDefault="00053402" w:rsidP="00053402">
      <w:pPr>
        <w:numPr>
          <w:ilvl w:val="0"/>
          <w:numId w:val="15"/>
        </w:numPr>
        <w:shd w:val="clear" w:color="auto" w:fill="FFFFFF"/>
        <w:spacing w:after="100" w:afterAutospacing="1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языковыми средствами – умение ясно, логично и точно излагать свою точку зрения, использовать адекватные языковые средства;</w:t>
      </w:r>
    </w:p>
    <w:p w:rsidR="00053402" w:rsidRPr="00053402" w:rsidRDefault="00053402" w:rsidP="00B00A05">
      <w:pPr>
        <w:numPr>
          <w:ilvl w:val="0"/>
          <w:numId w:val="15"/>
        </w:numPr>
        <w:shd w:val="clear" w:color="auto" w:fill="FFFFFF"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навыками познавательной рефлексии ка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DC1C80" w:rsidRPr="00994A4B" w:rsidRDefault="00994A4B" w:rsidP="00994A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Предметные</w:t>
      </w:r>
      <w:r w:rsidR="00DC1C80" w:rsidRPr="00053402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</w:p>
    <w:p w:rsidR="00053402" w:rsidRPr="00053402" w:rsidRDefault="00053402" w:rsidP="00053402">
      <w:pPr>
        <w:numPr>
          <w:ilvl w:val="0"/>
          <w:numId w:val="15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математического типа мыш</w:t>
      </w:r>
      <w:r w:rsidR="00994A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ления, владение геометрической </w:t>
      </w:r>
      <w:r w:rsidRPr="00053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терминологией, ключевыми понятиями, методами и приёмами;</w:t>
      </w:r>
    </w:p>
    <w:p w:rsidR="00053402" w:rsidRPr="00053402" w:rsidRDefault="00E36200" w:rsidP="00053402">
      <w:pPr>
        <w:numPr>
          <w:ilvl w:val="0"/>
          <w:numId w:val="15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формирование</w:t>
      </w:r>
      <w:r w:rsidR="00053402" w:rsidRPr="00053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представлений о математике, о способах описания на математическом языке явлений реального мира;</w:t>
      </w:r>
    </w:p>
    <w:p w:rsidR="00053402" w:rsidRPr="00053402" w:rsidRDefault="00E36200" w:rsidP="00053402">
      <w:pPr>
        <w:numPr>
          <w:ilvl w:val="0"/>
          <w:numId w:val="15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</w:t>
      </w:r>
      <w:r w:rsidR="00053402" w:rsidRPr="00053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представлений о математических понятиях, как о важнейших математических моделях, позволяющих описывать и изучать разные процессы и явления;</w:t>
      </w:r>
    </w:p>
    <w:p w:rsidR="00053402" w:rsidRPr="00053402" w:rsidRDefault="00053402" w:rsidP="00053402">
      <w:pPr>
        <w:numPr>
          <w:ilvl w:val="0"/>
          <w:numId w:val="15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возможности аксиоматического построения математических теорий;</w:t>
      </w:r>
    </w:p>
    <w:p w:rsidR="00053402" w:rsidRPr="00E36200" w:rsidRDefault="00053402" w:rsidP="00E36200">
      <w:pPr>
        <w:numPr>
          <w:ilvl w:val="0"/>
          <w:numId w:val="15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методами дока</w:t>
      </w:r>
      <w:r w:rsidR="00E362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зательств и алгоритмов решения, </w:t>
      </w:r>
      <w:r w:rsidRPr="00E362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их применять, проводить доказательные рассуждения в ходе решения задач;</w:t>
      </w:r>
    </w:p>
    <w:p w:rsidR="00053402" w:rsidRPr="00053402" w:rsidRDefault="00053402" w:rsidP="00053402">
      <w:pPr>
        <w:numPr>
          <w:ilvl w:val="0"/>
          <w:numId w:val="15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основными понятиями о плоских и пространственных геометрических фигурах, их основных свойствах;</w:t>
      </w:r>
    </w:p>
    <w:p w:rsidR="00053402" w:rsidRPr="00053402" w:rsidRDefault="00E36200" w:rsidP="00053402">
      <w:pPr>
        <w:numPr>
          <w:ilvl w:val="0"/>
          <w:numId w:val="15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</w:t>
      </w:r>
      <w:r w:rsidR="00053402" w:rsidRPr="00053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умения распознавать на чертежах, моделях и в реальном мире геометрические фигуры;</w:t>
      </w:r>
    </w:p>
    <w:p w:rsidR="00053402" w:rsidRPr="00053402" w:rsidRDefault="00053402" w:rsidP="00053402">
      <w:pPr>
        <w:numPr>
          <w:ilvl w:val="0"/>
          <w:numId w:val="15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E079D6" w:rsidRDefault="00053402" w:rsidP="00655D5B">
      <w:pPr>
        <w:numPr>
          <w:ilvl w:val="0"/>
          <w:numId w:val="15"/>
        </w:num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4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навыками использования готовых компьютерных программ при решении задач.</w:t>
      </w:r>
    </w:p>
    <w:p w:rsidR="007D1533" w:rsidRPr="007D1533" w:rsidRDefault="007D1533" w:rsidP="007D1533">
      <w:pPr>
        <w:spacing w:after="24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15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обучения математике в 10-11классах</w:t>
      </w:r>
    </w:p>
    <w:p w:rsidR="007D1533" w:rsidRPr="007D1533" w:rsidRDefault="007D1533" w:rsidP="007D1533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15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 в 10-11 классах (для использования в повседневной жизни и обеспечения возможности успешного продолжения образования на базовом уровне)</w:t>
      </w:r>
    </w:p>
    <w:p w:rsidR="007D1533" w:rsidRPr="007D1533" w:rsidRDefault="007D1533" w:rsidP="007D1533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D153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Прямые и плоскости в пространстве</w:t>
      </w:r>
    </w:p>
    <w:p w:rsidR="007D1533" w:rsidRPr="007D1533" w:rsidRDefault="007D1533" w:rsidP="007D1533">
      <w:pPr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D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представления об аксиомах стереометрии и следствиях из них и уметь применять их при решении задач;</w:t>
      </w:r>
    </w:p>
    <w:p w:rsidR="007D1533" w:rsidRPr="007D1533" w:rsidRDefault="007D1533" w:rsidP="007D1533">
      <w:pPr>
        <w:numPr>
          <w:ilvl w:val="0"/>
          <w:numId w:val="31"/>
        </w:num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533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оперировать понятиями: точка, прямая, плоскость в пространстве, параллельность и перпендикулярность прямых и плоскостей;</w:t>
      </w:r>
    </w:p>
    <w:p w:rsidR="007D1533" w:rsidRPr="007D1533" w:rsidRDefault="007D1533" w:rsidP="007D1533">
      <w:pPr>
        <w:numPr>
          <w:ilvl w:val="0"/>
          <w:numId w:val="31"/>
        </w:num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53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изображать геометрические фигуры с помощью чертёжных инструментов;</w:t>
      </w:r>
    </w:p>
    <w:p w:rsidR="007D1533" w:rsidRPr="007D1533" w:rsidRDefault="007D1533" w:rsidP="007D1533">
      <w:pPr>
        <w:numPr>
          <w:ilvl w:val="0"/>
          <w:numId w:val="31"/>
        </w:num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53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извлекать информацию о пространственных геометрических фигурах, представленную на чертежах;</w:t>
      </w:r>
    </w:p>
    <w:p w:rsidR="007D1533" w:rsidRPr="007D1533" w:rsidRDefault="007D1533" w:rsidP="007D1533">
      <w:pPr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53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строить сечения многогранников с использованием различных методов, в том числе и метода следов;</w:t>
      </w:r>
    </w:p>
    <w:p w:rsidR="007D1533" w:rsidRPr="007D1533" w:rsidRDefault="007D1533" w:rsidP="007D1533">
      <w:pPr>
        <w:numPr>
          <w:ilvl w:val="0"/>
          <w:numId w:val="31"/>
        </w:num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53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абстрактные геометрические понятия и факты с реальными жизненными объектами и ситуациями;</w:t>
      </w:r>
    </w:p>
    <w:p w:rsidR="007D1533" w:rsidRPr="007D1533" w:rsidRDefault="007D1533" w:rsidP="007D1533">
      <w:pPr>
        <w:autoSpaceDE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D153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Многогранники и тела вращения</w:t>
      </w:r>
    </w:p>
    <w:p w:rsidR="007D1533" w:rsidRPr="007D1533" w:rsidRDefault="007D1533" w:rsidP="007D1533">
      <w:pPr>
        <w:numPr>
          <w:ilvl w:val="0"/>
          <w:numId w:val="31"/>
        </w:num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53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основные виды многогранников (призма, пирамида, прямоугольный параллелепипед, куб);</w:t>
      </w:r>
    </w:p>
    <w:p w:rsidR="007D1533" w:rsidRPr="007D1533" w:rsidRDefault="007D1533" w:rsidP="007D1533">
      <w:pPr>
        <w:numPr>
          <w:ilvl w:val="0"/>
          <w:numId w:val="31"/>
        </w:num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53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объёмы и площади поверхностей простейших многогранников с применением формул;</w:t>
      </w:r>
    </w:p>
    <w:p w:rsidR="007D1533" w:rsidRPr="007D1533" w:rsidRDefault="007D1533" w:rsidP="007D1533">
      <w:pPr>
        <w:numPr>
          <w:ilvl w:val="0"/>
          <w:numId w:val="31"/>
        </w:num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53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распознавать тела вращения: конус, цилиндр, сферу и шар;</w:t>
      </w:r>
    </w:p>
    <w:p w:rsidR="007D1533" w:rsidRPr="007D1533" w:rsidRDefault="007D1533" w:rsidP="007D1533">
      <w:pPr>
        <w:numPr>
          <w:ilvl w:val="0"/>
          <w:numId w:val="31"/>
        </w:num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53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вычислять объёмы и площади поверхностей простейших многогранников и тел вращения с помощью формул;</w:t>
      </w:r>
    </w:p>
    <w:p w:rsidR="007D1533" w:rsidRPr="007D1533" w:rsidRDefault="007D1533" w:rsidP="007D1533">
      <w:pPr>
        <w:numPr>
          <w:ilvl w:val="0"/>
          <w:numId w:val="31"/>
        </w:num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53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свойства пространственных геометрических фигур для решения задач практического содержания;</w:t>
      </w:r>
    </w:p>
    <w:p w:rsidR="007D1533" w:rsidRPr="007D1533" w:rsidRDefault="007D1533" w:rsidP="007D1533">
      <w:pPr>
        <w:numPr>
          <w:ilvl w:val="0"/>
          <w:numId w:val="31"/>
        </w:num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53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площади поверхностей тел одинаковой формы и различного размера;</w:t>
      </w:r>
    </w:p>
    <w:p w:rsidR="007D1533" w:rsidRPr="007D1533" w:rsidRDefault="007D1533" w:rsidP="007D1533">
      <w:pPr>
        <w:numPr>
          <w:ilvl w:val="0"/>
          <w:numId w:val="31"/>
        </w:numPr>
        <w:shd w:val="clear" w:color="auto" w:fill="FFFFFF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533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форму правильного многогранника после спилов, срезов и т. п. (определять количество вершин, рёбер и граней полученных многогранников).</w:t>
      </w:r>
    </w:p>
    <w:p w:rsidR="007D1533" w:rsidRPr="007D1533" w:rsidRDefault="007D1533" w:rsidP="007D1533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D153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Координаты и векторы</w:t>
      </w:r>
    </w:p>
    <w:p w:rsidR="007D1533" w:rsidRPr="007D1533" w:rsidRDefault="007D1533" w:rsidP="007D1533">
      <w:pPr>
        <w:numPr>
          <w:ilvl w:val="0"/>
          <w:numId w:val="31"/>
        </w:num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D153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оперировать понятием «декартовы координаты в пространстве»; находить координаты вершин куба и прямоугольного параллелепипеда;</w:t>
      </w:r>
    </w:p>
    <w:p w:rsidR="007D1533" w:rsidRPr="007D1533" w:rsidRDefault="007D1533" w:rsidP="007D1533">
      <w:pPr>
        <w:numPr>
          <w:ilvl w:val="0"/>
          <w:numId w:val="31"/>
        </w:num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D153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вычислять длину отрезка по координатам его концов; вычислять координаты середины отрезка;</w:t>
      </w:r>
    </w:p>
    <w:p w:rsidR="007D1533" w:rsidRPr="007D1533" w:rsidRDefault="007D1533" w:rsidP="007D1533">
      <w:pPr>
        <w:numPr>
          <w:ilvl w:val="0"/>
          <w:numId w:val="31"/>
        </w:num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D153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находить для векторов, заданных координатами: длину вектора, координаты суммы и разности двух и более векторов, координаты произведения вектора на число, применяя при необходимости сочетательный, переместительный и распределительный законы;</w:t>
      </w:r>
    </w:p>
    <w:p w:rsidR="007D1533" w:rsidRPr="007D1533" w:rsidRDefault="007D1533" w:rsidP="007D1533">
      <w:pPr>
        <w:numPr>
          <w:ilvl w:val="0"/>
          <w:numId w:val="31"/>
        </w:num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D153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вычислять скалярное произведение векторов, находить угол между векторами, устанавливать перпендикулярность прямых.</w:t>
      </w:r>
    </w:p>
    <w:p w:rsidR="007D1533" w:rsidRPr="007D1533" w:rsidRDefault="007D1533" w:rsidP="007D1533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D15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получит возможность научиться в 10-11 классах (для обеспечения возможности успешного продолжения образования на базовом и углубленном уровнях)</w:t>
      </w:r>
    </w:p>
    <w:p w:rsidR="007D1533" w:rsidRPr="007D1533" w:rsidRDefault="007D1533" w:rsidP="007D1533">
      <w:pPr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D153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Прямые и плоскости в пространстве</w:t>
      </w:r>
    </w:p>
    <w:p w:rsidR="007D1533" w:rsidRPr="007D1533" w:rsidRDefault="007D1533" w:rsidP="007D1533">
      <w:pPr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ru-RU"/>
        </w:rPr>
      </w:pPr>
      <w:r w:rsidRPr="007D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Иметь </w:t>
      </w:r>
      <w:r w:rsidRPr="007D153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представление</w:t>
      </w:r>
      <w:r w:rsidRPr="007D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 аксиоматическом методе;</w:t>
      </w:r>
    </w:p>
    <w:p w:rsidR="007D1533" w:rsidRPr="007D1533" w:rsidRDefault="007D1533" w:rsidP="007D1533">
      <w:pPr>
        <w:numPr>
          <w:ilvl w:val="0"/>
          <w:numId w:val="3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15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понятием геометрические места точек в пространстве и уметь применять их для решения задач;</w:t>
      </w:r>
    </w:p>
    <w:p w:rsidR="007D1533" w:rsidRPr="007D1533" w:rsidRDefault="007D1533" w:rsidP="007D1533">
      <w:pPr>
        <w:numPr>
          <w:ilvl w:val="0"/>
          <w:numId w:val="31"/>
        </w:num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D153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делать плоские (выносные) чертежи из рисунков объёмных фигур, в том числе рисовать вид сверху, сбоку, строить сечения многогранников;</w:t>
      </w:r>
    </w:p>
    <w:p w:rsidR="007D1533" w:rsidRPr="007D1533" w:rsidRDefault="007D1533" w:rsidP="007D1533">
      <w:pPr>
        <w:numPr>
          <w:ilvl w:val="0"/>
          <w:numId w:val="31"/>
        </w:num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D153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извлекать, интерпретировать и преобразовывать информацию о геометрических фигурах, представленную на чертежах;</w:t>
      </w:r>
    </w:p>
    <w:p w:rsidR="007D1533" w:rsidRPr="007D1533" w:rsidRDefault="007D1533" w:rsidP="007D1533">
      <w:pPr>
        <w:numPr>
          <w:ilvl w:val="0"/>
          <w:numId w:val="31"/>
        </w:num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D153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применять геометрические факты для решения задач, в том числе предполагающих несколько шагов решения;</w:t>
      </w:r>
    </w:p>
    <w:p w:rsidR="007D1533" w:rsidRPr="007D1533" w:rsidRDefault="007D1533" w:rsidP="007D1533">
      <w:pPr>
        <w:numPr>
          <w:ilvl w:val="0"/>
          <w:numId w:val="31"/>
        </w:num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D153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описывать взаимное расположение прямых и плоскостей в пространстве;</w:t>
      </w:r>
    </w:p>
    <w:p w:rsidR="007D1533" w:rsidRPr="007D1533" w:rsidRDefault="007D1533" w:rsidP="007D1533">
      <w:pPr>
        <w:numPr>
          <w:ilvl w:val="0"/>
          <w:numId w:val="31"/>
        </w:num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D153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формулировать свойства и признаки фигур; </w:t>
      </w:r>
    </w:p>
    <w:p w:rsidR="007D1533" w:rsidRPr="007D1533" w:rsidRDefault="007D1533" w:rsidP="007D1533">
      <w:pPr>
        <w:numPr>
          <w:ilvl w:val="0"/>
          <w:numId w:val="31"/>
        </w:num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D153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доказывать геометрические утверждения;</w:t>
      </w:r>
    </w:p>
    <w:p w:rsidR="007D1533" w:rsidRPr="007D1533" w:rsidRDefault="007D1533" w:rsidP="007D1533">
      <w:pPr>
        <w:autoSpaceDE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D153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Многогранники и тела вращения</w:t>
      </w:r>
    </w:p>
    <w:p w:rsidR="007D1533" w:rsidRPr="007D1533" w:rsidRDefault="007D1533" w:rsidP="007D1533">
      <w:pPr>
        <w:numPr>
          <w:ilvl w:val="0"/>
          <w:numId w:val="31"/>
        </w:num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proofErr w:type="gramStart"/>
      <w:r w:rsidRPr="007D153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владеть стандартной классификацией пространственных фигур (пирамиды, призмы, параллелепипеды, цилиндры, конусы, сферы);</w:t>
      </w:r>
      <w:proofErr w:type="gramEnd"/>
    </w:p>
    <w:p w:rsidR="007D1533" w:rsidRPr="007D1533" w:rsidRDefault="007D1533" w:rsidP="007D1533">
      <w:pPr>
        <w:numPr>
          <w:ilvl w:val="0"/>
          <w:numId w:val="31"/>
        </w:num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D153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использовать свойства геометрических фигур для решения задач практического характера и задач из других областей знаний;</w:t>
      </w:r>
    </w:p>
    <w:p w:rsidR="007D1533" w:rsidRPr="007D1533" w:rsidRDefault="007D1533" w:rsidP="007D1533">
      <w:pPr>
        <w:autoSpaceDE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D153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Координаты и векторы</w:t>
      </w:r>
    </w:p>
    <w:p w:rsidR="007D1533" w:rsidRPr="007D1533" w:rsidRDefault="007D1533" w:rsidP="007D1533">
      <w:pPr>
        <w:numPr>
          <w:ilvl w:val="0"/>
          <w:numId w:val="31"/>
        </w:num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D153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задавать плоскость уравнением в декартовой системе координат; вычислять угол между прямыми и плоскостями, находить расстояние от точки до плоскости;</w:t>
      </w:r>
    </w:p>
    <w:p w:rsidR="007D1533" w:rsidRPr="007D1533" w:rsidRDefault="007D1533" w:rsidP="007D1533">
      <w:pPr>
        <w:numPr>
          <w:ilvl w:val="0"/>
          <w:numId w:val="31"/>
        </w:num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D153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решать задачи  на вычисления и доказательства координатным и векторным методами;</w:t>
      </w:r>
    </w:p>
    <w:p w:rsidR="00B00A05" w:rsidRDefault="007D1533" w:rsidP="007D1533">
      <w:pPr>
        <w:numPr>
          <w:ilvl w:val="0"/>
          <w:numId w:val="31"/>
        </w:numPr>
        <w:autoSpaceDE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7D153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выполнять проекты на тему «Применение координатного и векторного методов при решении задач на вычисления и доказательства».</w:t>
      </w:r>
    </w:p>
    <w:p w:rsidR="00B00A05" w:rsidRDefault="00B00A05">
      <w:pP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br w:type="page"/>
      </w:r>
    </w:p>
    <w:p w:rsidR="00655D5B" w:rsidRPr="00DC1C80" w:rsidRDefault="00655D5B" w:rsidP="007D153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1C8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Содержание </w:t>
      </w:r>
      <w:r w:rsidR="009F29ED">
        <w:rPr>
          <w:rFonts w:ascii="Times New Roman" w:hAnsi="Times New Roman" w:cs="Times New Roman"/>
          <w:b/>
          <w:sz w:val="24"/>
          <w:szCs w:val="24"/>
        </w:rPr>
        <w:t>учебного предмета</w:t>
      </w:r>
    </w:p>
    <w:p w:rsidR="00920F69" w:rsidRPr="00920F69" w:rsidRDefault="00920F69" w:rsidP="00920F6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b/>
          <w:color w:val="000000"/>
          <w:sz w:val="24"/>
          <w:szCs w:val="24"/>
          <w:lang w:eastAsia="ru-RU"/>
        </w:rPr>
      </w:pPr>
      <w:r w:rsidRPr="00920F69">
        <w:rPr>
          <w:rFonts w:ascii="TimesNewRomanPSMT" w:eastAsia="Times New Roman" w:hAnsi="TimesNewRomanPSMT" w:cs="TimesNewRomanPSMT"/>
          <w:b/>
          <w:color w:val="000000"/>
          <w:sz w:val="24"/>
          <w:szCs w:val="24"/>
          <w:lang w:eastAsia="ru-RU"/>
        </w:rPr>
        <w:t>Вв</w:t>
      </w:r>
      <w:r>
        <w:rPr>
          <w:rFonts w:ascii="TimesNewRomanPSMT" w:eastAsia="Times New Roman" w:hAnsi="TimesNewRomanPSMT" w:cs="TimesNewRomanPSMT"/>
          <w:b/>
          <w:color w:val="000000"/>
          <w:sz w:val="24"/>
          <w:szCs w:val="24"/>
          <w:lang w:eastAsia="ru-RU"/>
        </w:rPr>
        <w:t>едение в стереометрию.</w:t>
      </w:r>
    </w:p>
    <w:p w:rsidR="00E714C0" w:rsidRDefault="00920F69" w:rsidP="00920F6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920F69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Предмет стереометрии. Аксиомы стереометрии и следствия из них. </w:t>
      </w:r>
    </w:p>
    <w:p w:rsidR="00920F69" w:rsidRPr="00920F69" w:rsidRDefault="00920F69" w:rsidP="00920F6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b/>
          <w:color w:val="000000"/>
          <w:sz w:val="24"/>
          <w:szCs w:val="24"/>
          <w:lang w:eastAsia="ru-RU"/>
        </w:rPr>
      </w:pPr>
      <w:r w:rsidRPr="00920F69">
        <w:rPr>
          <w:rFonts w:ascii="TimesNewRomanPSMT" w:eastAsia="Times New Roman" w:hAnsi="TimesNewRomanPSMT" w:cs="TimesNewRomanPSMT"/>
          <w:b/>
          <w:color w:val="000000"/>
          <w:sz w:val="24"/>
          <w:szCs w:val="24"/>
          <w:lang w:eastAsia="ru-RU"/>
        </w:rPr>
        <w:t>Параллельно</w:t>
      </w:r>
      <w:r>
        <w:rPr>
          <w:rFonts w:ascii="TimesNewRomanPSMT" w:eastAsia="Times New Roman" w:hAnsi="TimesNewRomanPSMT" w:cs="TimesNewRomanPSMT"/>
          <w:b/>
          <w:color w:val="000000"/>
          <w:sz w:val="24"/>
          <w:szCs w:val="24"/>
          <w:lang w:eastAsia="ru-RU"/>
        </w:rPr>
        <w:t>сть прямых и плоскостей.</w:t>
      </w:r>
    </w:p>
    <w:p w:rsidR="00920F69" w:rsidRPr="00920F69" w:rsidRDefault="00920F69" w:rsidP="00920F6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920F69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Параллельные прямые в пространстве. Скрещивающиеся прямые. Параллельность трех прямых. Параллельность прямой и плоскости. Угол между скрещивающимися прямыми.</w:t>
      </w:r>
      <w:r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 </w:t>
      </w:r>
      <w:r w:rsidRPr="00920F69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Параллельность плоскостей. Признак и свойства параллельных плоскостей. </w:t>
      </w:r>
      <w:r w:rsidR="0095400D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Параллелепипед и его с</w:t>
      </w:r>
      <w:r w:rsidRPr="00920F69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войства. Построение сечений тетраэдра и п</w:t>
      </w:r>
      <w:r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араллелепипеда по трем точкам, </w:t>
      </w:r>
      <w:r w:rsidRPr="00920F69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принадлежащим ребрам многогранников или их граням.</w:t>
      </w:r>
      <w:r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 </w:t>
      </w:r>
      <w:r w:rsidRPr="00920F69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Построение сечений, параллельных данной прямой или данной плоскости. Вычисление периметра и площади сечений.</w:t>
      </w:r>
    </w:p>
    <w:p w:rsidR="00920F69" w:rsidRPr="00920F69" w:rsidRDefault="00920F69" w:rsidP="00920F6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b/>
          <w:color w:val="000000"/>
          <w:sz w:val="24"/>
          <w:szCs w:val="24"/>
          <w:lang w:eastAsia="ru-RU"/>
        </w:rPr>
      </w:pPr>
      <w:r w:rsidRPr="00920F69">
        <w:rPr>
          <w:rFonts w:ascii="TimesNewRomanPSMT" w:eastAsia="Times New Roman" w:hAnsi="TimesNewRomanPSMT" w:cs="TimesNewRomanPSMT"/>
          <w:b/>
          <w:color w:val="000000"/>
          <w:sz w:val="24"/>
          <w:szCs w:val="24"/>
          <w:lang w:eastAsia="ru-RU"/>
        </w:rPr>
        <w:t>Перпендику</w:t>
      </w:r>
      <w:r>
        <w:rPr>
          <w:rFonts w:ascii="TimesNewRomanPSMT" w:eastAsia="Times New Roman" w:hAnsi="TimesNewRomanPSMT" w:cs="TimesNewRomanPSMT"/>
          <w:b/>
          <w:color w:val="000000"/>
          <w:sz w:val="24"/>
          <w:szCs w:val="24"/>
          <w:lang w:eastAsia="ru-RU"/>
        </w:rPr>
        <w:t>лярность прямых и плоскостей.</w:t>
      </w:r>
    </w:p>
    <w:p w:rsidR="00920F69" w:rsidRPr="00920F69" w:rsidRDefault="00920F69" w:rsidP="00920F6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920F69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Перпендикулярные прямые в пространстве. Параллельные прямые, перпендикулярные плоскости. Признак перпендикулярности прямой и плоскости. Теоремы о плоскости, перпендикулярной данной прямой и о прямой, перпендикулярной плоскости.</w:t>
      </w:r>
      <w:r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 </w:t>
      </w:r>
      <w:r w:rsidRPr="00920F69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Расстояние от точки до плоскости. Перпендикуляр и наклонная к плоскости. Ортогональная проекция точки, отрезка, прямой, фигуры. Угол между прямой</w:t>
      </w:r>
      <w:r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 </w:t>
      </w:r>
      <w:r w:rsidRPr="00920F69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и плоскостью. Теорема о трех перпендикулярах.</w:t>
      </w:r>
    </w:p>
    <w:p w:rsidR="00920F69" w:rsidRPr="00920F69" w:rsidRDefault="00920F69" w:rsidP="00920F6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b/>
          <w:color w:val="000000"/>
          <w:sz w:val="24"/>
          <w:szCs w:val="24"/>
          <w:lang w:eastAsia="ru-RU"/>
        </w:rPr>
      </w:pPr>
      <w:r>
        <w:rPr>
          <w:rFonts w:ascii="TimesNewRomanPSMT" w:eastAsia="Times New Roman" w:hAnsi="TimesNewRomanPSMT" w:cs="TimesNewRomanPSMT"/>
          <w:b/>
          <w:color w:val="000000"/>
          <w:sz w:val="24"/>
          <w:szCs w:val="24"/>
          <w:lang w:eastAsia="ru-RU"/>
        </w:rPr>
        <w:t>Двугранный угол.</w:t>
      </w:r>
    </w:p>
    <w:p w:rsidR="00920F69" w:rsidRPr="00920F69" w:rsidRDefault="00920F69" w:rsidP="00E714C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920F69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Определение двугранного угла. Признак перпендикулярности двух плоскостей. Свойства перпендикулярных плоскостей. Прямоугольный параллелепипед и теорема о его диагонали. </w:t>
      </w:r>
    </w:p>
    <w:p w:rsidR="001C666B" w:rsidRPr="001C666B" w:rsidRDefault="001C666B" w:rsidP="001C666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b/>
          <w:color w:val="000000"/>
          <w:sz w:val="24"/>
          <w:szCs w:val="24"/>
          <w:lang w:eastAsia="ru-RU"/>
        </w:rPr>
      </w:pPr>
      <w:r w:rsidRPr="001C666B">
        <w:rPr>
          <w:rFonts w:ascii="TimesNewRomanPSMT" w:eastAsia="Times New Roman" w:hAnsi="TimesNewRomanPSMT" w:cs="TimesNewRomanPSMT"/>
          <w:b/>
          <w:color w:val="000000"/>
          <w:sz w:val="24"/>
          <w:szCs w:val="24"/>
          <w:lang w:eastAsia="ru-RU"/>
        </w:rPr>
        <w:t>Многогранный угол</w:t>
      </w:r>
    </w:p>
    <w:p w:rsidR="001C666B" w:rsidRDefault="001C666B" w:rsidP="001C666B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NewRomanPSMT"/>
          <w:color w:val="000000"/>
          <w:sz w:val="24"/>
          <w:szCs w:val="24"/>
          <w:lang w:eastAsia="ru-RU"/>
        </w:rPr>
      </w:pPr>
      <w:r w:rsidRPr="001C666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Трехгранный угол. Теорема о плоских углах трехгранного угла. Теорема косинусов для трехгранного </w:t>
      </w:r>
      <w:proofErr w:type="spellStart"/>
      <w:r w:rsidRPr="001C666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угла</w:t>
      </w:r>
      <w:proofErr w:type="gramStart"/>
      <w:r w:rsidRPr="001C666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.Т</w:t>
      </w:r>
      <w:proofErr w:type="gramEnd"/>
      <w:r w:rsidRPr="001C666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еорема</w:t>
      </w:r>
      <w:proofErr w:type="spellEnd"/>
      <w:r w:rsidRPr="001C666B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 о трехгранном угле два плоских угла которого равны.</w:t>
      </w:r>
    </w:p>
    <w:p w:rsidR="00920F69" w:rsidRPr="00920F69" w:rsidRDefault="00920F69" w:rsidP="001C666B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b/>
          <w:color w:val="000000"/>
          <w:sz w:val="24"/>
          <w:szCs w:val="24"/>
          <w:lang w:eastAsia="ru-RU"/>
        </w:rPr>
      </w:pPr>
      <w:r>
        <w:rPr>
          <w:rFonts w:ascii="TimesNewRomanPSMT" w:eastAsia="Times New Roman" w:hAnsi="TimesNewRomanPSMT" w:cs="TimesNewRomanPSMT"/>
          <w:b/>
          <w:color w:val="000000"/>
          <w:sz w:val="24"/>
          <w:szCs w:val="24"/>
          <w:lang w:eastAsia="ru-RU"/>
        </w:rPr>
        <w:t>Многогранники.</w:t>
      </w:r>
    </w:p>
    <w:p w:rsidR="00920F69" w:rsidRPr="00135943" w:rsidRDefault="00920F69" w:rsidP="00920F6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920F69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Понятие о многограннике. Развертка многогранника. Линейные и угловые геометрические величины, характеризующие многогранник. Призма и ее элементы. Площадь поверхности призмы. Прямая и правильная призмы, их изображения. Наклонная призма. Перпендикулярное сечение призмы. Пирамида и ее элементы. </w:t>
      </w:r>
      <w:r w:rsidR="00135943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Площадь поверхности пирамиды. </w:t>
      </w:r>
      <w:r w:rsidRPr="00920F69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Правильная пирамида и площадь ее боковой поверхности. </w:t>
      </w:r>
      <w:r w:rsidR="00394A1B" w:rsidRPr="00394A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Свойства</w:t>
      </w:r>
      <w:r w:rsidR="00394A1B">
        <w:rPr>
          <w:rFonts w:eastAsia="Times New Roman" w:cs="TimesNewRomanPSMT"/>
          <w:color w:val="000000"/>
          <w:sz w:val="24"/>
          <w:szCs w:val="24"/>
          <w:lang w:eastAsia="ru-RU"/>
        </w:rPr>
        <w:t xml:space="preserve"> п</w:t>
      </w:r>
      <w:r w:rsidR="00394A1B" w:rsidRPr="003E683C">
        <w:rPr>
          <w:rFonts w:ascii="Times New Roman" w:eastAsia="Times New Roman" w:hAnsi="Times New Roman" w:cs="Times New Roman"/>
          <w:sz w:val="24"/>
          <w:szCs w:val="24"/>
          <w:lang w:eastAsia="ru-RU"/>
        </w:rPr>
        <w:t>ирамид</w:t>
      </w:r>
      <w:r w:rsidR="00394A1B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394A1B" w:rsidRPr="003E6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proofErr w:type="spellStart"/>
      <w:r w:rsidR="00394A1B" w:rsidRPr="003E683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равнонаклоненными</w:t>
      </w:r>
      <w:proofErr w:type="spellEnd"/>
      <w:r w:rsidR="00394A1B" w:rsidRPr="003E6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ребрами и </w:t>
      </w:r>
      <w:proofErr w:type="spellStart"/>
      <w:r w:rsidR="00394A1B" w:rsidRPr="003E683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равнонаклонными</w:t>
      </w:r>
      <w:proofErr w:type="spellEnd"/>
      <w:r w:rsidR="00394A1B" w:rsidRPr="003E6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гранями.</w:t>
      </w:r>
      <w:r w:rsidR="00394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20F69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Усеченная пирамида, вычисление площади ее поверхности.</w:t>
      </w:r>
      <w:r w:rsidR="00135943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 </w:t>
      </w:r>
      <w:r w:rsidRPr="00135943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Правильные многогранники.</w:t>
      </w:r>
    </w:p>
    <w:p w:rsidR="005B5362" w:rsidRPr="00E714C0" w:rsidRDefault="005B5362" w:rsidP="00920F6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b/>
          <w:color w:val="000000"/>
          <w:sz w:val="24"/>
          <w:szCs w:val="24"/>
          <w:lang w:eastAsia="ru-RU"/>
        </w:rPr>
      </w:pPr>
      <w:r w:rsidRPr="00E714C0">
        <w:rPr>
          <w:rFonts w:ascii="TimesNewRomanPSMT" w:eastAsia="Times New Roman" w:hAnsi="TimesNewRomanPSMT" w:cs="TimesNewRomanPSMT"/>
          <w:b/>
          <w:color w:val="000000"/>
          <w:sz w:val="24"/>
          <w:szCs w:val="24"/>
          <w:lang w:eastAsia="ru-RU"/>
        </w:rPr>
        <w:t>Повторение.</w:t>
      </w:r>
    </w:p>
    <w:p w:rsidR="005B5362" w:rsidRPr="005B5362" w:rsidRDefault="005B5362" w:rsidP="00920F6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E714C0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Угол наклона прямой к плоскости. Двугранный угол. Сечения в призме и пирамиде. Вычисление площади поверхности призмы и пирамиды. Скрещивающиеся прямые. Угол и расстояние между скрещивающимися прямыми.</w:t>
      </w:r>
    </w:p>
    <w:p w:rsidR="00920F69" w:rsidRPr="00920F69" w:rsidRDefault="00920F69" w:rsidP="00920F6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b/>
          <w:color w:val="000000"/>
          <w:sz w:val="24"/>
          <w:szCs w:val="24"/>
          <w:lang w:eastAsia="ru-RU"/>
        </w:rPr>
      </w:pPr>
      <w:r w:rsidRPr="00920F69">
        <w:rPr>
          <w:rFonts w:ascii="TimesNewRomanPSMT" w:eastAsia="Times New Roman" w:hAnsi="TimesNewRomanPSMT" w:cs="TimesNewRomanPSMT"/>
          <w:b/>
          <w:color w:val="000000"/>
          <w:sz w:val="24"/>
          <w:szCs w:val="24"/>
          <w:lang w:eastAsia="ru-RU"/>
        </w:rPr>
        <w:t>Ме</w:t>
      </w:r>
      <w:r>
        <w:rPr>
          <w:rFonts w:ascii="TimesNewRomanPSMT" w:eastAsia="Times New Roman" w:hAnsi="TimesNewRomanPSMT" w:cs="TimesNewRomanPSMT"/>
          <w:b/>
          <w:color w:val="000000"/>
          <w:sz w:val="24"/>
          <w:szCs w:val="24"/>
          <w:lang w:eastAsia="ru-RU"/>
        </w:rPr>
        <w:t>тод координат в пространстве.</w:t>
      </w:r>
    </w:p>
    <w:p w:rsidR="00920F69" w:rsidRPr="00920F69" w:rsidRDefault="00D01F95" w:rsidP="00920F6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712BA2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Понятие вектора. Равенство векторов. Сложение и вычитание векторов. Умножение вектора на число. Сумма нескольких векторов.</w:t>
      </w:r>
      <w:r w:rsidR="00920F69" w:rsidRPr="00920F69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 Компланарные векторы.</w:t>
      </w:r>
      <w:r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 </w:t>
      </w:r>
      <w:r w:rsidRPr="00712BA2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Правило параллелепипеда. Разложение вектора по трём некомпланарным векторам.</w:t>
      </w:r>
      <w:r w:rsidR="00920F69" w:rsidRPr="00920F69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 Применение векторов к решению задач.</w:t>
      </w:r>
      <w:r w:rsidR="00920F69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 </w:t>
      </w:r>
      <w:r w:rsidR="00B40173" w:rsidRPr="00B40173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Прямоугольная система координат в пространстве. Координаты вектора. Действия над векторами.</w:t>
      </w:r>
      <w:r w:rsidR="00B40173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 </w:t>
      </w:r>
      <w:r w:rsidR="00920F69" w:rsidRPr="00920F69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Длина вектора. Координаты середины отрезка. Применение метода координат к решению задач.</w:t>
      </w:r>
      <w:r w:rsidR="00920F69" w:rsidRPr="00920F69">
        <w:rPr>
          <w:rFonts w:ascii="TimesNewRomanPSMT" w:eastAsia="Times New Roman" w:hAnsi="TimesNewRomanPSMT" w:cs="TimesNewRomanPSMT"/>
          <w:b/>
          <w:color w:val="000000"/>
          <w:sz w:val="24"/>
          <w:szCs w:val="24"/>
          <w:lang w:eastAsia="ru-RU"/>
        </w:rPr>
        <w:t xml:space="preserve"> </w:t>
      </w:r>
    </w:p>
    <w:p w:rsidR="00FA5B2F" w:rsidRDefault="00920F69" w:rsidP="00920F6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920F69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Угол между векторами. Скалярное произведение и его свойства. Скалярное произведение в координатах. Вычисление углов и расстояний между скрещивающимися прямыми с помощью скалярного произведения векторов.</w:t>
      </w:r>
      <w:r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 </w:t>
      </w:r>
      <w:r w:rsidRPr="00920F69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Уравнение плоскости</w:t>
      </w:r>
      <w:r w:rsidR="00712BA2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.</w:t>
      </w:r>
      <w:r w:rsidRPr="00920F69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 Вычисление угла между прямой и плоскостью, угла между плоскостями. </w:t>
      </w:r>
    </w:p>
    <w:p w:rsidR="00920F69" w:rsidRPr="00920F69" w:rsidRDefault="00920F69" w:rsidP="00920F6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920F69">
        <w:rPr>
          <w:rFonts w:ascii="TimesNewRomanPSMT" w:eastAsia="Times New Roman" w:hAnsi="TimesNewRomanPSMT" w:cs="TimesNewRomanPSMT"/>
          <w:b/>
          <w:color w:val="000000"/>
          <w:sz w:val="24"/>
          <w:szCs w:val="24"/>
          <w:lang w:eastAsia="ru-RU"/>
        </w:rPr>
        <w:t>П</w:t>
      </w:r>
      <w:r>
        <w:rPr>
          <w:rFonts w:ascii="TimesNewRomanPSMT" w:eastAsia="Times New Roman" w:hAnsi="TimesNewRomanPSMT" w:cs="TimesNewRomanPSMT"/>
          <w:b/>
          <w:color w:val="000000"/>
          <w:sz w:val="24"/>
          <w:szCs w:val="24"/>
          <w:lang w:eastAsia="ru-RU"/>
        </w:rPr>
        <w:t>оверхности тел вращения.</w:t>
      </w:r>
    </w:p>
    <w:p w:rsidR="00920F69" w:rsidRPr="00920F69" w:rsidRDefault="00920F69" w:rsidP="00920F6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920F69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Цилиндр. Развертка цилиндра. Площадь поверхности цилиндра. Конус и усеченный конус. Развертка конуса. Площадь поверхности конуса и усеченного конуса</w:t>
      </w:r>
      <w:r w:rsidR="005A69DD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. </w:t>
      </w:r>
      <w:r w:rsidRPr="00920F69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Комбинация цилиндра и конуса, цилиндра и призмы, конуса и пирамиды.</w:t>
      </w:r>
      <w:r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 </w:t>
      </w:r>
      <w:r w:rsidRPr="00920F69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Сфера и шар. Уравнение сферы. Площадь </w:t>
      </w:r>
      <w:r w:rsidR="0066427A" w:rsidRPr="005A69DD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поверхности</w:t>
      </w:r>
      <w:r w:rsidR="0066427A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 </w:t>
      </w:r>
      <w:r w:rsidRPr="00920F69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сферы</w:t>
      </w:r>
      <w:r w:rsidR="0066427A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 </w:t>
      </w:r>
      <w:r w:rsidR="0066427A" w:rsidRPr="005A69DD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и ее частей</w:t>
      </w:r>
      <w:r w:rsidR="005A69DD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. </w:t>
      </w:r>
      <w:r w:rsidRPr="00920F69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Комбинация цилиндра и конуса с шаром.</w:t>
      </w:r>
    </w:p>
    <w:p w:rsidR="00920F69" w:rsidRPr="00920F69" w:rsidRDefault="00920F69" w:rsidP="00920F6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b/>
          <w:color w:val="000000"/>
          <w:sz w:val="24"/>
          <w:szCs w:val="24"/>
          <w:lang w:eastAsia="ru-RU"/>
        </w:rPr>
      </w:pPr>
      <w:r w:rsidRPr="00920F69">
        <w:rPr>
          <w:rFonts w:ascii="TimesNewRomanPSMT" w:eastAsia="Times New Roman" w:hAnsi="TimesNewRomanPSMT" w:cs="TimesNewRomanPSMT"/>
          <w:b/>
          <w:color w:val="000000"/>
          <w:sz w:val="24"/>
          <w:szCs w:val="24"/>
          <w:lang w:eastAsia="ru-RU"/>
        </w:rPr>
        <w:lastRenderedPageBreak/>
        <w:t>Объемы многогранников</w:t>
      </w:r>
      <w:r>
        <w:rPr>
          <w:rFonts w:ascii="TimesNewRomanPSMT" w:eastAsia="Times New Roman" w:hAnsi="TimesNewRomanPSMT" w:cs="TimesNewRomanPSMT"/>
          <w:b/>
          <w:color w:val="000000"/>
          <w:sz w:val="24"/>
          <w:szCs w:val="24"/>
          <w:lang w:eastAsia="ru-RU"/>
        </w:rPr>
        <w:t>.</w:t>
      </w:r>
    </w:p>
    <w:p w:rsidR="001551D0" w:rsidRDefault="00920F69" w:rsidP="00920F6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920F69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Понятие объема тела. Свойства объ</w:t>
      </w:r>
      <w:r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емов тел. Объем прямоугольного </w:t>
      </w:r>
      <w:r w:rsidRPr="00920F69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параллелепипеда. Объем прямой призмы.</w:t>
      </w:r>
      <w:r w:rsidRPr="00920F69">
        <w:rPr>
          <w:rFonts w:ascii="TimesNewRomanPSMT" w:eastAsia="Times New Roman" w:hAnsi="TimesNewRomanPSMT" w:cs="TimesNewRomanPSMT"/>
          <w:b/>
          <w:color w:val="000000"/>
          <w:sz w:val="24"/>
          <w:szCs w:val="24"/>
          <w:lang w:eastAsia="ru-RU"/>
        </w:rPr>
        <w:t xml:space="preserve"> </w:t>
      </w:r>
      <w:r w:rsidRPr="00920F69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Объем наклонной призмы.</w:t>
      </w:r>
      <w:r>
        <w:rPr>
          <w:rFonts w:ascii="TimesNewRomanPSMT" w:eastAsia="Times New Roman" w:hAnsi="TimesNewRomanPSMT" w:cs="TimesNewRomanPSMT"/>
          <w:b/>
          <w:color w:val="000000"/>
          <w:sz w:val="24"/>
          <w:szCs w:val="24"/>
          <w:lang w:eastAsia="ru-RU"/>
        </w:rPr>
        <w:t xml:space="preserve"> </w:t>
      </w:r>
      <w:r w:rsidRPr="00920F69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Объем пирамиды. Объем усеченной пирамиды. </w:t>
      </w:r>
    </w:p>
    <w:p w:rsidR="00920F69" w:rsidRPr="00920F69" w:rsidRDefault="00920F69" w:rsidP="00920F6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920F69">
        <w:rPr>
          <w:rFonts w:ascii="TimesNewRomanPSMT" w:eastAsia="Times New Roman" w:hAnsi="TimesNewRomanPSMT" w:cs="TimesNewRomanPSMT"/>
          <w:b/>
          <w:color w:val="000000"/>
          <w:sz w:val="24"/>
          <w:szCs w:val="24"/>
          <w:lang w:eastAsia="ru-RU"/>
        </w:rPr>
        <w:t>Об</w:t>
      </w:r>
      <w:r>
        <w:rPr>
          <w:rFonts w:ascii="TimesNewRomanPSMT" w:eastAsia="Times New Roman" w:hAnsi="TimesNewRomanPSMT" w:cs="TimesNewRomanPSMT"/>
          <w:b/>
          <w:color w:val="000000"/>
          <w:sz w:val="24"/>
          <w:szCs w:val="24"/>
          <w:lang w:eastAsia="ru-RU"/>
        </w:rPr>
        <w:t>ъем фигур вращения.</w:t>
      </w:r>
    </w:p>
    <w:p w:rsidR="00920F69" w:rsidRPr="00920F69" w:rsidRDefault="00920F69" w:rsidP="00920F6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920F69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Объем цилиндра, конуса, усеченного конуса. Объем шара и его частей</w:t>
      </w:r>
      <w:r w:rsidR="001551D0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.</w:t>
      </w:r>
      <w:r w:rsidRPr="00920F69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 Вычисление объемов и поверхностей фигур, полученных вращением плоских фигур относительно прямой.</w:t>
      </w:r>
    </w:p>
    <w:p w:rsidR="00920F69" w:rsidRPr="00920F69" w:rsidRDefault="00920F69" w:rsidP="00920F6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920F69">
        <w:rPr>
          <w:rFonts w:ascii="TimesNewRomanPSMT" w:eastAsia="Times New Roman" w:hAnsi="TimesNewRomanPSMT" w:cs="TimesNewRomanPSMT"/>
          <w:b/>
          <w:color w:val="000000"/>
          <w:sz w:val="24"/>
          <w:szCs w:val="24"/>
          <w:lang w:eastAsia="ru-RU"/>
        </w:rPr>
        <w:t>Комбинаци</w:t>
      </w:r>
      <w:r>
        <w:rPr>
          <w:rFonts w:ascii="TimesNewRomanPSMT" w:eastAsia="Times New Roman" w:hAnsi="TimesNewRomanPSMT" w:cs="TimesNewRomanPSMT"/>
          <w:b/>
          <w:color w:val="000000"/>
          <w:sz w:val="24"/>
          <w:szCs w:val="24"/>
          <w:lang w:eastAsia="ru-RU"/>
        </w:rPr>
        <w:t>я многогранников с шаром.</w:t>
      </w:r>
    </w:p>
    <w:p w:rsidR="00920F69" w:rsidRPr="00920F69" w:rsidRDefault="00920F69" w:rsidP="00920F6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 w:rsidRPr="00920F69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Вписанные в призму сферы. Призма и опи</w:t>
      </w:r>
      <w:r w:rsidR="00F414C7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санные сферы. Комбинация</w:t>
      </w:r>
      <w:r w:rsidRPr="00920F69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 призмы и сферы.</w:t>
      </w:r>
      <w:r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 </w:t>
      </w:r>
      <w:r w:rsidRPr="00920F69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 xml:space="preserve">Вписанные в пирамиду сферы. Пирамида и описанные сферы. </w:t>
      </w:r>
      <w:r w:rsidR="00F414C7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К</w:t>
      </w:r>
      <w:r w:rsidRPr="00920F69"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  <w:t>омбинации сферы и пирамиды.</w:t>
      </w:r>
    </w:p>
    <w:p w:rsidR="00920F69" w:rsidRPr="00920F69" w:rsidRDefault="00920F69" w:rsidP="00920F69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color w:val="000000"/>
          <w:sz w:val="24"/>
          <w:szCs w:val="24"/>
          <w:lang w:eastAsia="ru-RU"/>
        </w:rPr>
      </w:pPr>
      <w:r>
        <w:rPr>
          <w:rFonts w:ascii="TimesNewRomanPSMT" w:eastAsia="Times New Roman" w:hAnsi="TimesNewRomanPSMT" w:cs="TimesNewRomanPSMT"/>
          <w:b/>
          <w:color w:val="000000"/>
          <w:sz w:val="24"/>
          <w:szCs w:val="24"/>
          <w:lang w:eastAsia="ru-RU"/>
        </w:rPr>
        <w:t>Повторение.</w:t>
      </w:r>
    </w:p>
    <w:p w:rsidR="001551D0" w:rsidRDefault="001551D0" w:rsidP="00920F69">
      <w:pPr>
        <w:rPr>
          <w:rFonts w:ascii="Times New Roman" w:hAnsi="Times New Roman" w:cs="Times New Roman"/>
          <w:b/>
          <w:sz w:val="24"/>
          <w:szCs w:val="24"/>
        </w:rPr>
      </w:pPr>
    </w:p>
    <w:p w:rsidR="00C53219" w:rsidRDefault="00C53219" w:rsidP="00771029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NewRomanPSMT"/>
          <w:b/>
          <w:color w:val="000000"/>
          <w:sz w:val="24"/>
          <w:szCs w:val="24"/>
          <w:lang w:eastAsia="ru-RU"/>
        </w:rPr>
      </w:pPr>
      <w:r w:rsidRPr="00C53219">
        <w:rPr>
          <w:rFonts w:ascii="TimesNewRomanPSMT" w:eastAsia="Times New Roman" w:hAnsi="TimesNewRomanPSMT" w:cs="TimesNewRomanPSMT"/>
          <w:b/>
          <w:color w:val="000000"/>
          <w:sz w:val="24"/>
          <w:szCs w:val="24"/>
          <w:lang w:eastAsia="ru-RU"/>
        </w:rPr>
        <w:t>Планирование учебного материала</w:t>
      </w:r>
    </w:p>
    <w:p w:rsidR="00771029" w:rsidRPr="00771029" w:rsidRDefault="00771029" w:rsidP="00C5321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NewRomanPSMT"/>
          <w:b/>
          <w:color w:val="000000"/>
          <w:sz w:val="24"/>
          <w:szCs w:val="24"/>
          <w:lang w:eastAsia="ru-RU"/>
        </w:rPr>
      </w:pPr>
    </w:p>
    <w:tbl>
      <w:tblPr>
        <w:tblStyle w:val="a4"/>
        <w:tblW w:w="9782" w:type="dxa"/>
        <w:tblInd w:w="-176" w:type="dxa"/>
        <w:tblLook w:val="04A0" w:firstRow="1" w:lastRow="0" w:firstColumn="1" w:lastColumn="0" w:noHBand="0" w:noVBand="1"/>
      </w:tblPr>
      <w:tblGrid>
        <w:gridCol w:w="1277"/>
        <w:gridCol w:w="6945"/>
        <w:gridCol w:w="1560"/>
      </w:tblGrid>
      <w:tr w:rsidR="003E6CF9" w:rsidRPr="00246493" w:rsidTr="00C53219">
        <w:tc>
          <w:tcPr>
            <w:tcW w:w="1277" w:type="dxa"/>
          </w:tcPr>
          <w:p w:rsidR="003E6CF9" w:rsidRPr="00246493" w:rsidRDefault="003E6CF9" w:rsidP="00655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3E6CF9" w:rsidRPr="00246493" w:rsidRDefault="003E6CF9" w:rsidP="001173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493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560" w:type="dxa"/>
          </w:tcPr>
          <w:p w:rsidR="003E6CF9" w:rsidRPr="00246493" w:rsidRDefault="003E6CF9" w:rsidP="00DC1C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6493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B30415" w:rsidRPr="00246493" w:rsidTr="00C53219">
        <w:tc>
          <w:tcPr>
            <w:tcW w:w="1277" w:type="dxa"/>
          </w:tcPr>
          <w:p w:rsidR="00B30415" w:rsidRPr="00246493" w:rsidRDefault="00B30415" w:rsidP="00655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vAlign w:val="bottom"/>
          </w:tcPr>
          <w:p w:rsidR="00B30415" w:rsidRDefault="00B30415" w:rsidP="00B30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класс</w:t>
            </w:r>
          </w:p>
        </w:tc>
        <w:tc>
          <w:tcPr>
            <w:tcW w:w="1560" w:type="dxa"/>
            <w:vAlign w:val="center"/>
          </w:tcPr>
          <w:p w:rsidR="00B30415" w:rsidRDefault="00B30415" w:rsidP="007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478" w:rsidRPr="00246493" w:rsidTr="00C53219">
        <w:tc>
          <w:tcPr>
            <w:tcW w:w="1277" w:type="dxa"/>
          </w:tcPr>
          <w:p w:rsidR="00F46478" w:rsidRPr="00246493" w:rsidRDefault="00F46478" w:rsidP="00655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4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5" w:type="dxa"/>
            <w:vAlign w:val="bottom"/>
          </w:tcPr>
          <w:p w:rsidR="00F46478" w:rsidRPr="00F46478" w:rsidRDefault="00920F69" w:rsidP="00F464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Введение в стереометрию</w:t>
            </w:r>
          </w:p>
        </w:tc>
        <w:tc>
          <w:tcPr>
            <w:tcW w:w="1560" w:type="dxa"/>
            <w:vAlign w:val="center"/>
          </w:tcPr>
          <w:p w:rsidR="00F46478" w:rsidRPr="00F46478" w:rsidRDefault="0075753D" w:rsidP="007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46478" w:rsidRPr="00246493" w:rsidTr="00C53219">
        <w:tc>
          <w:tcPr>
            <w:tcW w:w="1277" w:type="dxa"/>
          </w:tcPr>
          <w:p w:rsidR="00F46478" w:rsidRPr="00246493" w:rsidRDefault="00F46478" w:rsidP="00655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4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5" w:type="dxa"/>
          </w:tcPr>
          <w:p w:rsidR="00F46478" w:rsidRPr="00F46478" w:rsidRDefault="00920F69" w:rsidP="00F464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Параллельность прямых и плоскостей</w:t>
            </w:r>
          </w:p>
        </w:tc>
        <w:tc>
          <w:tcPr>
            <w:tcW w:w="1560" w:type="dxa"/>
            <w:vAlign w:val="center"/>
          </w:tcPr>
          <w:p w:rsidR="00F46478" w:rsidRPr="00F46478" w:rsidRDefault="00753AA6" w:rsidP="007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920F69" w:rsidRPr="00246493" w:rsidTr="00C53219">
        <w:tc>
          <w:tcPr>
            <w:tcW w:w="1277" w:type="dxa"/>
          </w:tcPr>
          <w:p w:rsidR="00920F69" w:rsidRPr="00246493" w:rsidRDefault="00920F69" w:rsidP="00655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5" w:type="dxa"/>
          </w:tcPr>
          <w:p w:rsidR="00920F69" w:rsidRPr="00F46478" w:rsidRDefault="00920F69" w:rsidP="00F464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Перпендикулярность прямых и плоскостей</w:t>
            </w:r>
          </w:p>
        </w:tc>
        <w:tc>
          <w:tcPr>
            <w:tcW w:w="1560" w:type="dxa"/>
            <w:vAlign w:val="center"/>
          </w:tcPr>
          <w:p w:rsidR="00920F69" w:rsidRPr="00F46478" w:rsidRDefault="0075753D" w:rsidP="007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3AA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53AA6" w:rsidRPr="00246493" w:rsidTr="00C53219">
        <w:tc>
          <w:tcPr>
            <w:tcW w:w="1277" w:type="dxa"/>
          </w:tcPr>
          <w:p w:rsidR="00753AA6" w:rsidRPr="00246493" w:rsidRDefault="00753AA6" w:rsidP="006B1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5" w:type="dxa"/>
          </w:tcPr>
          <w:p w:rsidR="00753AA6" w:rsidRPr="00F46478" w:rsidRDefault="00753AA6" w:rsidP="006B1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Двугранный угол</w:t>
            </w:r>
          </w:p>
        </w:tc>
        <w:tc>
          <w:tcPr>
            <w:tcW w:w="1560" w:type="dxa"/>
            <w:vAlign w:val="center"/>
          </w:tcPr>
          <w:p w:rsidR="00753AA6" w:rsidRPr="00F46478" w:rsidRDefault="00753AA6" w:rsidP="006B16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53AA6" w:rsidRPr="00246493" w:rsidTr="00C53219">
        <w:tc>
          <w:tcPr>
            <w:tcW w:w="1277" w:type="dxa"/>
          </w:tcPr>
          <w:p w:rsidR="00753AA6" w:rsidRPr="00246493" w:rsidRDefault="00753AA6" w:rsidP="006B1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5" w:type="dxa"/>
          </w:tcPr>
          <w:p w:rsidR="00753AA6" w:rsidRPr="00F46478" w:rsidRDefault="00753AA6" w:rsidP="00F464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Многогранный угол</w:t>
            </w:r>
          </w:p>
        </w:tc>
        <w:tc>
          <w:tcPr>
            <w:tcW w:w="1560" w:type="dxa"/>
            <w:vAlign w:val="center"/>
          </w:tcPr>
          <w:p w:rsidR="00753AA6" w:rsidRPr="00F46478" w:rsidRDefault="00753AA6" w:rsidP="007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53AA6" w:rsidRPr="00246493" w:rsidTr="00C53219">
        <w:tc>
          <w:tcPr>
            <w:tcW w:w="1277" w:type="dxa"/>
          </w:tcPr>
          <w:p w:rsidR="00753AA6" w:rsidRDefault="00753AA6" w:rsidP="006B1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5" w:type="dxa"/>
          </w:tcPr>
          <w:p w:rsidR="00753AA6" w:rsidRPr="00F46478" w:rsidRDefault="00753AA6" w:rsidP="00F464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Многогранники</w:t>
            </w:r>
          </w:p>
        </w:tc>
        <w:tc>
          <w:tcPr>
            <w:tcW w:w="1560" w:type="dxa"/>
            <w:vAlign w:val="center"/>
          </w:tcPr>
          <w:p w:rsidR="00753AA6" w:rsidRPr="00F46478" w:rsidRDefault="00753AA6" w:rsidP="007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53AA6" w:rsidRPr="00246493" w:rsidTr="00C53219">
        <w:tc>
          <w:tcPr>
            <w:tcW w:w="1277" w:type="dxa"/>
          </w:tcPr>
          <w:p w:rsidR="00753AA6" w:rsidRDefault="00753AA6" w:rsidP="00655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753AA6" w:rsidRPr="00F46478" w:rsidRDefault="00753AA6" w:rsidP="007D15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560" w:type="dxa"/>
            <w:vAlign w:val="center"/>
          </w:tcPr>
          <w:p w:rsidR="00753AA6" w:rsidRPr="00F46478" w:rsidRDefault="00753AA6" w:rsidP="007D15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753AA6" w:rsidRPr="00246493" w:rsidTr="00C53219">
        <w:tc>
          <w:tcPr>
            <w:tcW w:w="1277" w:type="dxa"/>
          </w:tcPr>
          <w:p w:rsidR="00753AA6" w:rsidRDefault="00753AA6" w:rsidP="00655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753AA6" w:rsidRDefault="00753AA6" w:rsidP="00B304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1560" w:type="dxa"/>
            <w:vAlign w:val="center"/>
          </w:tcPr>
          <w:p w:rsidR="00753AA6" w:rsidRDefault="00753AA6" w:rsidP="003D00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AA6" w:rsidRPr="00246493" w:rsidTr="00C53219">
        <w:tc>
          <w:tcPr>
            <w:tcW w:w="1277" w:type="dxa"/>
          </w:tcPr>
          <w:p w:rsidR="00753AA6" w:rsidRPr="00246493" w:rsidRDefault="00753AA6" w:rsidP="00655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45" w:type="dxa"/>
          </w:tcPr>
          <w:p w:rsidR="00753AA6" w:rsidRPr="00F46478" w:rsidRDefault="00753AA6" w:rsidP="003D00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 координат в пространстве</w:t>
            </w:r>
          </w:p>
        </w:tc>
        <w:tc>
          <w:tcPr>
            <w:tcW w:w="1560" w:type="dxa"/>
            <w:vAlign w:val="center"/>
          </w:tcPr>
          <w:p w:rsidR="00753AA6" w:rsidRPr="00F46478" w:rsidRDefault="00753AA6" w:rsidP="003D00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710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53AA6" w:rsidRPr="00246493" w:rsidTr="00C53219">
        <w:tc>
          <w:tcPr>
            <w:tcW w:w="1277" w:type="dxa"/>
          </w:tcPr>
          <w:p w:rsidR="00753AA6" w:rsidRPr="00246493" w:rsidRDefault="00753AA6" w:rsidP="00655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45" w:type="dxa"/>
          </w:tcPr>
          <w:p w:rsidR="00753AA6" w:rsidRPr="00F46478" w:rsidRDefault="00753AA6" w:rsidP="003D00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Поверхности тел вращения</w:t>
            </w:r>
          </w:p>
        </w:tc>
        <w:tc>
          <w:tcPr>
            <w:tcW w:w="1560" w:type="dxa"/>
            <w:vAlign w:val="center"/>
          </w:tcPr>
          <w:p w:rsidR="00753AA6" w:rsidRPr="00F46478" w:rsidRDefault="00753AA6" w:rsidP="003D00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10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53AA6" w:rsidRPr="00246493" w:rsidTr="00C53219">
        <w:tc>
          <w:tcPr>
            <w:tcW w:w="1277" w:type="dxa"/>
          </w:tcPr>
          <w:p w:rsidR="00753AA6" w:rsidRPr="00246493" w:rsidRDefault="00753AA6" w:rsidP="00655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45" w:type="dxa"/>
          </w:tcPr>
          <w:p w:rsidR="00753AA6" w:rsidRPr="00F46478" w:rsidRDefault="00753AA6" w:rsidP="003D00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многогранников</w:t>
            </w:r>
          </w:p>
        </w:tc>
        <w:tc>
          <w:tcPr>
            <w:tcW w:w="1560" w:type="dxa"/>
            <w:vAlign w:val="center"/>
          </w:tcPr>
          <w:p w:rsidR="00753AA6" w:rsidRPr="00F46478" w:rsidRDefault="00753AA6" w:rsidP="003D00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102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53AA6" w:rsidRPr="00246493" w:rsidTr="00C53219">
        <w:tc>
          <w:tcPr>
            <w:tcW w:w="1277" w:type="dxa"/>
          </w:tcPr>
          <w:p w:rsidR="00753AA6" w:rsidRPr="00246493" w:rsidRDefault="00753AA6" w:rsidP="00655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45" w:type="dxa"/>
          </w:tcPr>
          <w:p w:rsidR="00753AA6" w:rsidRPr="00F46478" w:rsidRDefault="00753AA6" w:rsidP="003D00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фигур вращения</w:t>
            </w:r>
          </w:p>
        </w:tc>
        <w:tc>
          <w:tcPr>
            <w:tcW w:w="1560" w:type="dxa"/>
            <w:vAlign w:val="center"/>
          </w:tcPr>
          <w:p w:rsidR="00753AA6" w:rsidRPr="00F46478" w:rsidRDefault="00771029" w:rsidP="003D00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53AA6" w:rsidRPr="00246493" w:rsidTr="003D00A6">
        <w:tc>
          <w:tcPr>
            <w:tcW w:w="1277" w:type="dxa"/>
          </w:tcPr>
          <w:p w:rsidR="00753AA6" w:rsidRPr="00246493" w:rsidRDefault="00753AA6" w:rsidP="00655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45" w:type="dxa"/>
          </w:tcPr>
          <w:p w:rsidR="00753AA6" w:rsidRPr="00F46478" w:rsidRDefault="00753AA6" w:rsidP="003D00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Комбинация многогранников с шаром</w:t>
            </w:r>
          </w:p>
        </w:tc>
        <w:tc>
          <w:tcPr>
            <w:tcW w:w="1560" w:type="dxa"/>
            <w:vAlign w:val="center"/>
          </w:tcPr>
          <w:p w:rsidR="00753AA6" w:rsidRPr="00F46478" w:rsidRDefault="00771029" w:rsidP="003D00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53AA6" w:rsidRPr="00246493" w:rsidTr="00C53219">
        <w:tc>
          <w:tcPr>
            <w:tcW w:w="1277" w:type="dxa"/>
          </w:tcPr>
          <w:p w:rsidR="00753AA6" w:rsidRPr="00246493" w:rsidRDefault="00753AA6" w:rsidP="00655D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45" w:type="dxa"/>
            <w:vAlign w:val="bottom"/>
          </w:tcPr>
          <w:p w:rsidR="00753AA6" w:rsidRPr="00F46478" w:rsidRDefault="00753AA6" w:rsidP="003D00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560" w:type="dxa"/>
            <w:vAlign w:val="center"/>
          </w:tcPr>
          <w:p w:rsidR="00753AA6" w:rsidRPr="00F46478" w:rsidRDefault="00753AA6" w:rsidP="003D00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710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B00A05" w:rsidRDefault="00B00A05">
      <w:pPr>
        <w:rPr>
          <w:rFonts w:ascii="Times New Roman" w:hAnsi="Times New Roman" w:cs="Times New Roman"/>
          <w:b/>
          <w:sz w:val="24"/>
          <w:szCs w:val="24"/>
        </w:rPr>
      </w:pPr>
    </w:p>
    <w:p w:rsidR="00B00A05" w:rsidRPr="00B00A05" w:rsidRDefault="00B00A05" w:rsidP="00B00A05">
      <w:pPr>
        <w:tabs>
          <w:tab w:val="left" w:pos="7380"/>
        </w:tabs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0A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</w:t>
      </w:r>
      <w:r w:rsidR="005A31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нирование к учебной программе, 10</w:t>
      </w:r>
      <w:r w:rsidRPr="00B00A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класс.</w:t>
      </w:r>
    </w:p>
    <w:tbl>
      <w:tblPr>
        <w:tblW w:w="985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3"/>
        <w:gridCol w:w="6945"/>
        <w:gridCol w:w="1560"/>
      </w:tblGrid>
      <w:tr w:rsidR="00C53219" w:rsidRPr="00C53219" w:rsidTr="00C53219">
        <w:tc>
          <w:tcPr>
            <w:tcW w:w="1353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vAlign w:val="center"/>
          </w:tcPr>
          <w:p w:rsidR="00C53219" w:rsidRPr="00C53219" w:rsidRDefault="00C53219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560" w:type="dxa"/>
            <w:vAlign w:val="center"/>
          </w:tcPr>
          <w:p w:rsidR="00C53219" w:rsidRPr="00C53219" w:rsidRDefault="00C53219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C53219" w:rsidRPr="00C53219" w:rsidTr="00C53219">
        <w:tc>
          <w:tcPr>
            <w:tcW w:w="1353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vAlign w:val="bottom"/>
          </w:tcPr>
          <w:p w:rsidR="00C53219" w:rsidRPr="00C53219" w:rsidRDefault="00C53219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Введение в стереометрию</w:t>
            </w:r>
          </w:p>
        </w:tc>
        <w:tc>
          <w:tcPr>
            <w:tcW w:w="1560" w:type="dxa"/>
            <w:vAlign w:val="center"/>
          </w:tcPr>
          <w:p w:rsidR="00C53219" w:rsidRPr="00C53219" w:rsidRDefault="00C53219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C53219" w:rsidRPr="00C53219" w:rsidTr="00C53219">
        <w:tc>
          <w:tcPr>
            <w:tcW w:w="1353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vAlign w:val="bottom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стереометрии. Аксиомы стереометрии и следствия из них. </w:t>
            </w:r>
          </w:p>
        </w:tc>
        <w:tc>
          <w:tcPr>
            <w:tcW w:w="1560" w:type="dxa"/>
            <w:vAlign w:val="center"/>
          </w:tcPr>
          <w:p w:rsidR="00C53219" w:rsidRPr="00C53219" w:rsidRDefault="00C53219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53219" w:rsidRPr="00C53219" w:rsidTr="00C53219">
        <w:tc>
          <w:tcPr>
            <w:tcW w:w="1353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vAlign w:val="bottom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Самостоятельная работа №1.</w:t>
            </w:r>
          </w:p>
        </w:tc>
        <w:tc>
          <w:tcPr>
            <w:tcW w:w="1560" w:type="dxa"/>
            <w:vAlign w:val="center"/>
          </w:tcPr>
          <w:p w:rsidR="00C53219" w:rsidRPr="00C53219" w:rsidRDefault="00C53219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53219" w:rsidRPr="00C53219" w:rsidTr="00C53219">
        <w:tc>
          <w:tcPr>
            <w:tcW w:w="1353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vAlign w:val="bottom"/>
          </w:tcPr>
          <w:p w:rsidR="00C53219" w:rsidRPr="00C53219" w:rsidRDefault="00C53219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Параллельность прямых и плоскостей.</w:t>
            </w:r>
          </w:p>
        </w:tc>
        <w:tc>
          <w:tcPr>
            <w:tcW w:w="1560" w:type="dxa"/>
            <w:vAlign w:val="center"/>
          </w:tcPr>
          <w:p w:rsidR="00C53219" w:rsidRPr="00C53219" w:rsidRDefault="00B3796B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="00B03DF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C53219" w:rsidRPr="00C53219" w:rsidTr="00C53219">
        <w:tc>
          <w:tcPr>
            <w:tcW w:w="1353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Параллельные</w:t>
            </w:r>
            <w:proofErr w:type="gramEnd"/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прямые в пространстве. Скрещивающиеся прямые.</w:t>
            </w:r>
          </w:p>
        </w:tc>
        <w:tc>
          <w:tcPr>
            <w:tcW w:w="1560" w:type="dxa"/>
            <w:vAlign w:val="center"/>
          </w:tcPr>
          <w:p w:rsidR="00C53219" w:rsidRPr="00C53219" w:rsidRDefault="00C53219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53219" w:rsidRPr="00C53219" w:rsidTr="00C53219">
        <w:tc>
          <w:tcPr>
            <w:tcW w:w="1353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Параллельность трех прямых. Параллельность прямой и плоскости.</w:t>
            </w:r>
          </w:p>
        </w:tc>
        <w:tc>
          <w:tcPr>
            <w:tcW w:w="1560" w:type="dxa"/>
            <w:vAlign w:val="center"/>
          </w:tcPr>
          <w:p w:rsidR="00C53219" w:rsidRPr="00C53219" w:rsidRDefault="00C53219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53219" w:rsidRPr="00C53219" w:rsidTr="00C53219">
        <w:tc>
          <w:tcPr>
            <w:tcW w:w="1353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vAlign w:val="bottom"/>
          </w:tcPr>
          <w:p w:rsidR="00C53219" w:rsidRPr="00C53219" w:rsidRDefault="003D00A6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Углы 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сонаправленными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сторонами. </w:t>
            </w:r>
            <w:r w:rsidR="00C53219"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Угол между </w:t>
            </w:r>
            <w:proofErr w:type="gramStart"/>
            <w:r w:rsidR="00C53219"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скрещивающимися</w:t>
            </w:r>
            <w:proofErr w:type="gramEnd"/>
            <w:r w:rsidR="00C53219"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прямыми.</w:t>
            </w:r>
          </w:p>
        </w:tc>
        <w:tc>
          <w:tcPr>
            <w:tcW w:w="1560" w:type="dxa"/>
            <w:vAlign w:val="center"/>
          </w:tcPr>
          <w:p w:rsidR="00C53219" w:rsidRPr="00C53219" w:rsidRDefault="003D00A6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53219" w:rsidRPr="00C53219" w:rsidTr="00C53219">
        <w:tc>
          <w:tcPr>
            <w:tcW w:w="1353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Контрольная работа № 1.</w:t>
            </w:r>
          </w:p>
        </w:tc>
        <w:tc>
          <w:tcPr>
            <w:tcW w:w="1560" w:type="dxa"/>
            <w:vAlign w:val="center"/>
          </w:tcPr>
          <w:p w:rsidR="00C53219" w:rsidRPr="00C53219" w:rsidRDefault="00C53219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C53219" w:rsidRPr="00C53219" w:rsidTr="00C53219">
        <w:tc>
          <w:tcPr>
            <w:tcW w:w="1353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vAlign w:val="bottom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Параллельность плоскостей. Признак и свойства параллельных плоскостей.</w:t>
            </w:r>
          </w:p>
        </w:tc>
        <w:tc>
          <w:tcPr>
            <w:tcW w:w="1560" w:type="dxa"/>
            <w:vAlign w:val="center"/>
          </w:tcPr>
          <w:p w:rsidR="00C53219" w:rsidRPr="00C53219" w:rsidRDefault="00C53219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D00A6" w:rsidRPr="00C53219" w:rsidTr="00C53219">
        <w:tc>
          <w:tcPr>
            <w:tcW w:w="1353" w:type="dxa"/>
          </w:tcPr>
          <w:p w:rsidR="003D00A6" w:rsidRPr="00C53219" w:rsidRDefault="003D00A6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vAlign w:val="bottom"/>
          </w:tcPr>
          <w:p w:rsidR="003D00A6" w:rsidRPr="00C53219" w:rsidRDefault="003D00A6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0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Тетраэдр и параллелепипед, их изображение на плоскости.</w:t>
            </w:r>
          </w:p>
        </w:tc>
        <w:tc>
          <w:tcPr>
            <w:tcW w:w="1560" w:type="dxa"/>
            <w:vAlign w:val="center"/>
          </w:tcPr>
          <w:p w:rsidR="003D00A6" w:rsidRPr="00C53219" w:rsidRDefault="003D00A6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53219" w:rsidRPr="00C53219" w:rsidTr="00C53219">
        <w:tc>
          <w:tcPr>
            <w:tcW w:w="1353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vAlign w:val="bottom"/>
          </w:tcPr>
          <w:p w:rsidR="00C53219" w:rsidRPr="00C53219" w:rsidRDefault="003D00A6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C53219"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параллелепипеда.</w:t>
            </w:r>
          </w:p>
        </w:tc>
        <w:tc>
          <w:tcPr>
            <w:tcW w:w="1560" w:type="dxa"/>
            <w:vAlign w:val="center"/>
          </w:tcPr>
          <w:p w:rsidR="00C53219" w:rsidRPr="00C53219" w:rsidRDefault="003D00A6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53219" w:rsidRPr="00C53219" w:rsidTr="00C53219">
        <w:tc>
          <w:tcPr>
            <w:tcW w:w="1353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сечений тетраэдра и параллелепипеда по трем точкам, принадлежащим ребрам многогранников или их граням.</w:t>
            </w:r>
          </w:p>
        </w:tc>
        <w:tc>
          <w:tcPr>
            <w:tcW w:w="1560" w:type="dxa"/>
            <w:vAlign w:val="center"/>
          </w:tcPr>
          <w:p w:rsidR="00C53219" w:rsidRPr="00C53219" w:rsidRDefault="00B3796B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53219" w:rsidRPr="00C53219" w:rsidTr="00C53219">
        <w:tc>
          <w:tcPr>
            <w:tcW w:w="1353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vAlign w:val="bottom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Самостоятельная работа №2.</w:t>
            </w:r>
          </w:p>
        </w:tc>
        <w:tc>
          <w:tcPr>
            <w:tcW w:w="1560" w:type="dxa"/>
            <w:vAlign w:val="center"/>
          </w:tcPr>
          <w:p w:rsidR="00C53219" w:rsidRPr="00C53219" w:rsidRDefault="00C53219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C53219" w:rsidRPr="00C53219" w:rsidTr="00C53219">
        <w:tc>
          <w:tcPr>
            <w:tcW w:w="1353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сечений, параллельных данной прямой или данной плоскости. Вычисление периметра и площади сечений.</w:t>
            </w:r>
          </w:p>
        </w:tc>
        <w:tc>
          <w:tcPr>
            <w:tcW w:w="1560" w:type="dxa"/>
            <w:vAlign w:val="center"/>
          </w:tcPr>
          <w:p w:rsidR="00C53219" w:rsidRPr="00C53219" w:rsidRDefault="00B3796B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53219" w:rsidRPr="00C53219" w:rsidTr="00C53219">
        <w:tc>
          <w:tcPr>
            <w:tcW w:w="1353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vAlign w:val="bottom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Контрольная работа №2.</w:t>
            </w:r>
          </w:p>
        </w:tc>
        <w:tc>
          <w:tcPr>
            <w:tcW w:w="1560" w:type="dxa"/>
            <w:vAlign w:val="center"/>
          </w:tcPr>
          <w:p w:rsidR="00C53219" w:rsidRPr="00C53219" w:rsidRDefault="00C53219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C53219" w:rsidRPr="00C53219" w:rsidTr="00C53219">
        <w:tc>
          <w:tcPr>
            <w:tcW w:w="1353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</w:tcPr>
          <w:p w:rsidR="00C53219" w:rsidRPr="00C53219" w:rsidRDefault="00B3796B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</w:t>
            </w:r>
            <w:r w:rsidR="00C53219" w:rsidRPr="00C532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езерв</w:t>
            </w:r>
          </w:p>
        </w:tc>
        <w:tc>
          <w:tcPr>
            <w:tcW w:w="1560" w:type="dxa"/>
            <w:vAlign w:val="center"/>
          </w:tcPr>
          <w:p w:rsidR="00C53219" w:rsidRPr="00C53219" w:rsidRDefault="00B3796B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C53219" w:rsidRPr="00C53219" w:rsidTr="00C53219">
        <w:tc>
          <w:tcPr>
            <w:tcW w:w="1353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</w:tcPr>
          <w:p w:rsidR="00C53219" w:rsidRPr="00C53219" w:rsidRDefault="00C53219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Перпендикулярность прямых и плоскостей</w:t>
            </w:r>
          </w:p>
        </w:tc>
        <w:tc>
          <w:tcPr>
            <w:tcW w:w="1560" w:type="dxa"/>
            <w:vAlign w:val="center"/>
          </w:tcPr>
          <w:p w:rsidR="00C53219" w:rsidRPr="00C53219" w:rsidRDefault="00C53219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  <w:r w:rsidR="00B3796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</w:t>
            </w:r>
          </w:p>
        </w:tc>
      </w:tr>
      <w:tr w:rsidR="00C53219" w:rsidRPr="00C53219" w:rsidTr="00C53219">
        <w:tc>
          <w:tcPr>
            <w:tcW w:w="1353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Перпендикулярные</w:t>
            </w:r>
            <w:proofErr w:type="gramEnd"/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прямые в пространстве. Параллельные прямые, перпендикулярные плоскости. </w:t>
            </w:r>
          </w:p>
        </w:tc>
        <w:tc>
          <w:tcPr>
            <w:tcW w:w="1560" w:type="dxa"/>
            <w:vAlign w:val="center"/>
          </w:tcPr>
          <w:p w:rsidR="00C53219" w:rsidRPr="00C53219" w:rsidRDefault="00C53219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53219" w:rsidRPr="00C53219" w:rsidTr="00C53219">
        <w:tc>
          <w:tcPr>
            <w:tcW w:w="1353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Признак перпендикулярности прямой и плоскости. </w:t>
            </w:r>
          </w:p>
        </w:tc>
        <w:tc>
          <w:tcPr>
            <w:tcW w:w="1560" w:type="dxa"/>
            <w:vAlign w:val="center"/>
          </w:tcPr>
          <w:p w:rsidR="00C53219" w:rsidRPr="00C53219" w:rsidRDefault="00C53219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53219" w:rsidRPr="00C53219" w:rsidTr="00C53219">
        <w:tc>
          <w:tcPr>
            <w:tcW w:w="1353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Теоремы о плоскости, перпендикулярной данной прямой и о прямой, перпендикулярной плоскости.</w:t>
            </w:r>
          </w:p>
        </w:tc>
        <w:tc>
          <w:tcPr>
            <w:tcW w:w="1560" w:type="dxa"/>
            <w:vAlign w:val="center"/>
          </w:tcPr>
          <w:p w:rsidR="00C53219" w:rsidRPr="00C53219" w:rsidRDefault="00B3796B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53219" w:rsidRPr="00C53219" w:rsidTr="00C53219">
        <w:tc>
          <w:tcPr>
            <w:tcW w:w="1353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vAlign w:val="bottom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Самостоятельная работа №3.</w:t>
            </w:r>
          </w:p>
        </w:tc>
        <w:tc>
          <w:tcPr>
            <w:tcW w:w="1560" w:type="dxa"/>
            <w:vAlign w:val="center"/>
          </w:tcPr>
          <w:p w:rsidR="00C53219" w:rsidRPr="00C53219" w:rsidRDefault="00C53219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C53219" w:rsidRPr="00C53219" w:rsidTr="00C53219">
        <w:tc>
          <w:tcPr>
            <w:tcW w:w="1353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vAlign w:val="bottom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Расстояние от точки до плоскости. Перпендикуляр и наклонная к плоскости. </w:t>
            </w:r>
          </w:p>
        </w:tc>
        <w:tc>
          <w:tcPr>
            <w:tcW w:w="1560" w:type="dxa"/>
            <w:vAlign w:val="center"/>
          </w:tcPr>
          <w:p w:rsidR="00C53219" w:rsidRPr="00C53219" w:rsidRDefault="00C53219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53219" w:rsidRPr="00C53219" w:rsidTr="00C53219">
        <w:tc>
          <w:tcPr>
            <w:tcW w:w="1353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vAlign w:val="bottom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Ортогональная проекция точки, отрезка, прямой, фигуры. Угол между прямой и плоскостью. </w:t>
            </w:r>
          </w:p>
        </w:tc>
        <w:tc>
          <w:tcPr>
            <w:tcW w:w="1560" w:type="dxa"/>
            <w:vAlign w:val="center"/>
          </w:tcPr>
          <w:p w:rsidR="00C53219" w:rsidRPr="00C53219" w:rsidRDefault="00B3796B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53219" w:rsidRPr="00C53219" w:rsidTr="00C53219">
        <w:tc>
          <w:tcPr>
            <w:tcW w:w="1353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vAlign w:val="bottom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Теорема о трех перпендикулярах.</w:t>
            </w:r>
          </w:p>
        </w:tc>
        <w:tc>
          <w:tcPr>
            <w:tcW w:w="1560" w:type="dxa"/>
            <w:vAlign w:val="center"/>
          </w:tcPr>
          <w:p w:rsidR="00C53219" w:rsidRPr="00C53219" w:rsidRDefault="00C53219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B379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53219" w:rsidRPr="00C53219" w:rsidTr="00C53219">
        <w:tc>
          <w:tcPr>
            <w:tcW w:w="1353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Контрольная работа № 3.</w:t>
            </w:r>
          </w:p>
        </w:tc>
        <w:tc>
          <w:tcPr>
            <w:tcW w:w="1560" w:type="dxa"/>
            <w:vAlign w:val="center"/>
          </w:tcPr>
          <w:p w:rsidR="00C53219" w:rsidRPr="00C53219" w:rsidRDefault="00C53219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C53219" w:rsidRPr="00C53219" w:rsidTr="00C53219">
        <w:tc>
          <w:tcPr>
            <w:tcW w:w="1353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</w:tcPr>
          <w:p w:rsidR="00C53219" w:rsidRPr="00C53219" w:rsidRDefault="00B3796B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</w:t>
            </w:r>
            <w:r w:rsidR="00C53219" w:rsidRPr="00C532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езерв</w:t>
            </w:r>
          </w:p>
        </w:tc>
        <w:tc>
          <w:tcPr>
            <w:tcW w:w="1560" w:type="dxa"/>
            <w:vAlign w:val="center"/>
          </w:tcPr>
          <w:p w:rsidR="00C53219" w:rsidRPr="00C53219" w:rsidRDefault="00B3796B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C53219" w:rsidRPr="00C53219" w:rsidTr="00C53219">
        <w:tc>
          <w:tcPr>
            <w:tcW w:w="1353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vAlign w:val="bottom"/>
          </w:tcPr>
          <w:p w:rsidR="00C53219" w:rsidRPr="00C53219" w:rsidRDefault="00C53219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Двугранный угол</w:t>
            </w:r>
          </w:p>
        </w:tc>
        <w:tc>
          <w:tcPr>
            <w:tcW w:w="1560" w:type="dxa"/>
            <w:vAlign w:val="center"/>
          </w:tcPr>
          <w:p w:rsidR="00C53219" w:rsidRPr="00C53219" w:rsidRDefault="00554354" w:rsidP="00554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C53219" w:rsidRPr="00C53219" w:rsidTr="00C53219">
        <w:tc>
          <w:tcPr>
            <w:tcW w:w="1353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vAlign w:val="bottom"/>
          </w:tcPr>
          <w:p w:rsidR="00C53219" w:rsidRPr="00C53219" w:rsidRDefault="00B3796B" w:rsidP="00B37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C53219"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вугранн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="00C53219"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ол.</w:t>
            </w:r>
          </w:p>
        </w:tc>
        <w:tc>
          <w:tcPr>
            <w:tcW w:w="1560" w:type="dxa"/>
            <w:vAlign w:val="center"/>
          </w:tcPr>
          <w:p w:rsidR="00C53219" w:rsidRPr="00C53219" w:rsidRDefault="00C53219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B3796B" w:rsidRPr="00C53219" w:rsidTr="00C53219">
        <w:tc>
          <w:tcPr>
            <w:tcW w:w="1353" w:type="dxa"/>
          </w:tcPr>
          <w:p w:rsidR="00B3796B" w:rsidRPr="00C53219" w:rsidRDefault="00B3796B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vAlign w:val="bottom"/>
          </w:tcPr>
          <w:p w:rsidR="00B3796B" w:rsidRPr="00C53219" w:rsidRDefault="00B3796B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 перпендикулярности двух плоскостей.</w:t>
            </w:r>
          </w:p>
        </w:tc>
        <w:tc>
          <w:tcPr>
            <w:tcW w:w="1560" w:type="dxa"/>
            <w:vAlign w:val="center"/>
          </w:tcPr>
          <w:p w:rsidR="00B3796B" w:rsidRPr="00C53219" w:rsidRDefault="00B3796B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53219" w:rsidRPr="00C53219" w:rsidTr="00C53219">
        <w:tc>
          <w:tcPr>
            <w:tcW w:w="1353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vAlign w:val="bottom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перпендикулярных  плоскостей.</w:t>
            </w:r>
          </w:p>
        </w:tc>
        <w:tc>
          <w:tcPr>
            <w:tcW w:w="1560" w:type="dxa"/>
            <w:vAlign w:val="center"/>
          </w:tcPr>
          <w:p w:rsidR="00C53219" w:rsidRPr="00C53219" w:rsidRDefault="00C53219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53219" w:rsidRPr="00C53219" w:rsidTr="00C53219">
        <w:tc>
          <w:tcPr>
            <w:tcW w:w="1353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vAlign w:val="bottom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Прямоугольный параллелепипед и теорема о его диагонали. </w:t>
            </w:r>
          </w:p>
        </w:tc>
        <w:tc>
          <w:tcPr>
            <w:tcW w:w="1560" w:type="dxa"/>
            <w:vAlign w:val="center"/>
          </w:tcPr>
          <w:p w:rsidR="00C53219" w:rsidRPr="00C53219" w:rsidRDefault="00554354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54354" w:rsidRPr="00C53219" w:rsidTr="00C53219">
        <w:tc>
          <w:tcPr>
            <w:tcW w:w="1353" w:type="dxa"/>
          </w:tcPr>
          <w:p w:rsidR="00554354" w:rsidRPr="00C53219" w:rsidRDefault="00554354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vAlign w:val="center"/>
          </w:tcPr>
          <w:p w:rsidR="00554354" w:rsidRPr="00C53219" w:rsidRDefault="00554354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54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между площадью многоугольника и площадью его ортогональной проекции.</w:t>
            </w:r>
          </w:p>
        </w:tc>
        <w:tc>
          <w:tcPr>
            <w:tcW w:w="1560" w:type="dxa"/>
            <w:vAlign w:val="center"/>
          </w:tcPr>
          <w:p w:rsidR="00554354" w:rsidRPr="00554354" w:rsidRDefault="00554354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C53219" w:rsidRPr="00C53219" w:rsidTr="00C53219">
        <w:tc>
          <w:tcPr>
            <w:tcW w:w="1353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vAlign w:val="center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Контрольная работа №4.</w:t>
            </w:r>
          </w:p>
        </w:tc>
        <w:tc>
          <w:tcPr>
            <w:tcW w:w="1560" w:type="dxa"/>
            <w:vAlign w:val="center"/>
          </w:tcPr>
          <w:p w:rsidR="00C53219" w:rsidRPr="00C53219" w:rsidRDefault="00C53219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54354" w:rsidRPr="00C53219" w:rsidTr="00C53219">
        <w:tc>
          <w:tcPr>
            <w:tcW w:w="1353" w:type="dxa"/>
          </w:tcPr>
          <w:p w:rsidR="00554354" w:rsidRPr="00C53219" w:rsidRDefault="00554354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vAlign w:val="center"/>
          </w:tcPr>
          <w:p w:rsidR="00554354" w:rsidRPr="00C53219" w:rsidRDefault="00DA0C50" w:rsidP="00DA0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A0C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Многогранный угол</w:t>
            </w:r>
          </w:p>
        </w:tc>
        <w:tc>
          <w:tcPr>
            <w:tcW w:w="1560" w:type="dxa"/>
            <w:vAlign w:val="center"/>
          </w:tcPr>
          <w:p w:rsidR="00554354" w:rsidRPr="00DA0C50" w:rsidRDefault="00DA0C50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DA0C50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DA0C50" w:rsidRPr="00C53219" w:rsidTr="006B16D5">
        <w:tc>
          <w:tcPr>
            <w:tcW w:w="1353" w:type="dxa"/>
          </w:tcPr>
          <w:p w:rsidR="00DA0C50" w:rsidRPr="00C53219" w:rsidRDefault="00DA0C50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</w:tcPr>
          <w:p w:rsidR="00DA0C50" w:rsidRPr="00DA0C50" w:rsidRDefault="00DA0C50" w:rsidP="00DA0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Трехгранный угол. Теорема о плоских углах трехгранного угла. </w:t>
            </w:r>
          </w:p>
        </w:tc>
        <w:tc>
          <w:tcPr>
            <w:tcW w:w="1560" w:type="dxa"/>
            <w:vAlign w:val="center"/>
          </w:tcPr>
          <w:p w:rsidR="00DA0C50" w:rsidRPr="00DA0C50" w:rsidRDefault="00DA0C50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A0C50" w:rsidRPr="00C53219" w:rsidTr="006B16D5">
        <w:tc>
          <w:tcPr>
            <w:tcW w:w="1353" w:type="dxa"/>
          </w:tcPr>
          <w:p w:rsidR="00DA0C50" w:rsidRPr="00C53219" w:rsidRDefault="00DA0C50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</w:tcPr>
          <w:p w:rsidR="00DA0C50" w:rsidRPr="00DA0C50" w:rsidRDefault="00DA0C50" w:rsidP="00DA0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Теорема косинусов для трехгранного угла.</w:t>
            </w:r>
          </w:p>
        </w:tc>
        <w:tc>
          <w:tcPr>
            <w:tcW w:w="1560" w:type="dxa"/>
            <w:vAlign w:val="center"/>
          </w:tcPr>
          <w:p w:rsidR="00DA0C50" w:rsidRPr="00DA0C50" w:rsidRDefault="00DA0C50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0C50" w:rsidRPr="00C53219" w:rsidTr="006B16D5">
        <w:tc>
          <w:tcPr>
            <w:tcW w:w="1353" w:type="dxa"/>
          </w:tcPr>
          <w:p w:rsidR="00DA0C50" w:rsidRPr="00C53219" w:rsidRDefault="00DA0C50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</w:tcPr>
          <w:p w:rsidR="00DA0C50" w:rsidRPr="00DA0C50" w:rsidRDefault="00DA0C50" w:rsidP="00DA0C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Теорема о трехгранном угле два плоских </w:t>
            </w:r>
            <w:proofErr w:type="gramStart"/>
            <w:r w:rsidRPr="00DA0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угла</w:t>
            </w:r>
            <w:proofErr w:type="gramEnd"/>
            <w:r w:rsidRPr="00DA0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которого равны.</w:t>
            </w:r>
          </w:p>
        </w:tc>
        <w:tc>
          <w:tcPr>
            <w:tcW w:w="1560" w:type="dxa"/>
            <w:vAlign w:val="center"/>
          </w:tcPr>
          <w:p w:rsidR="00DA0C50" w:rsidRPr="00DA0C50" w:rsidRDefault="00DA0C50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A0C50" w:rsidRPr="00C53219" w:rsidTr="006B16D5">
        <w:tc>
          <w:tcPr>
            <w:tcW w:w="1353" w:type="dxa"/>
          </w:tcPr>
          <w:p w:rsidR="00DA0C50" w:rsidRPr="00C53219" w:rsidRDefault="00DA0C50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</w:tcPr>
          <w:p w:rsidR="00DA0C50" w:rsidRPr="00DA0C50" w:rsidRDefault="00DA0C50" w:rsidP="00DA0C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A0C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Самостоятельная работа №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4</w:t>
            </w:r>
            <w:r w:rsidRPr="00DA0C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vAlign w:val="center"/>
          </w:tcPr>
          <w:p w:rsidR="00DA0C50" w:rsidRPr="00DA0C50" w:rsidRDefault="00DA0C50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A0C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C53219" w:rsidRPr="00C53219" w:rsidTr="00C53219">
        <w:tc>
          <w:tcPr>
            <w:tcW w:w="1353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vAlign w:val="bottom"/>
          </w:tcPr>
          <w:p w:rsidR="00C53219" w:rsidRPr="00C53219" w:rsidRDefault="00C53219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Многогранники </w:t>
            </w:r>
          </w:p>
        </w:tc>
        <w:tc>
          <w:tcPr>
            <w:tcW w:w="1560" w:type="dxa"/>
            <w:vAlign w:val="center"/>
          </w:tcPr>
          <w:p w:rsidR="00C53219" w:rsidRPr="00C53219" w:rsidRDefault="00B03DF4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24</w:t>
            </w:r>
          </w:p>
        </w:tc>
      </w:tr>
      <w:tr w:rsidR="00C53219" w:rsidRPr="00C53219" w:rsidTr="00C53219">
        <w:tc>
          <w:tcPr>
            <w:tcW w:w="1353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vAlign w:val="bottom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многограннике. Развертка многогранника. Линейные и угловые геометрические величины, характеризующие многогранник.</w:t>
            </w:r>
          </w:p>
        </w:tc>
        <w:tc>
          <w:tcPr>
            <w:tcW w:w="1560" w:type="dxa"/>
            <w:vAlign w:val="center"/>
          </w:tcPr>
          <w:p w:rsidR="00C53219" w:rsidRPr="00C53219" w:rsidRDefault="00DA0C50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53219" w:rsidRPr="00C53219" w:rsidTr="00C53219">
        <w:tc>
          <w:tcPr>
            <w:tcW w:w="1353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vAlign w:val="bottom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Призма и ее элементы. Площадь поверхности призмы. Прямая и правильная призмы, и их изображения.</w:t>
            </w:r>
          </w:p>
        </w:tc>
        <w:tc>
          <w:tcPr>
            <w:tcW w:w="1560" w:type="dxa"/>
            <w:vAlign w:val="center"/>
          </w:tcPr>
          <w:p w:rsidR="00C53219" w:rsidRPr="00C53219" w:rsidRDefault="00C53219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53219" w:rsidRPr="00C53219" w:rsidTr="00C53219">
        <w:tc>
          <w:tcPr>
            <w:tcW w:w="1353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vAlign w:val="bottom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Наклонная призма. Перпендикулярное сечение призмы.</w:t>
            </w:r>
            <w:r w:rsidR="003E6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Площадь поверхности наклонной призмы.</w:t>
            </w:r>
          </w:p>
        </w:tc>
        <w:tc>
          <w:tcPr>
            <w:tcW w:w="1560" w:type="dxa"/>
            <w:vAlign w:val="center"/>
          </w:tcPr>
          <w:p w:rsidR="00C53219" w:rsidRPr="00C53219" w:rsidRDefault="003E683C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53219" w:rsidRPr="00C53219" w:rsidTr="00C53219">
        <w:tc>
          <w:tcPr>
            <w:tcW w:w="1353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Контрольная работа №5.</w:t>
            </w:r>
          </w:p>
        </w:tc>
        <w:tc>
          <w:tcPr>
            <w:tcW w:w="1560" w:type="dxa"/>
            <w:vAlign w:val="center"/>
          </w:tcPr>
          <w:p w:rsidR="00C53219" w:rsidRPr="00C53219" w:rsidRDefault="00C53219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C53219" w:rsidRPr="00C53219" w:rsidTr="00C53219">
        <w:tc>
          <w:tcPr>
            <w:tcW w:w="1353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Пирамида и ее элементы.  Площадь поверхности пирамиды.</w:t>
            </w:r>
          </w:p>
        </w:tc>
        <w:tc>
          <w:tcPr>
            <w:tcW w:w="1560" w:type="dxa"/>
            <w:vAlign w:val="center"/>
          </w:tcPr>
          <w:p w:rsidR="00C53219" w:rsidRPr="00C53219" w:rsidRDefault="00C53219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53219" w:rsidRPr="00C53219" w:rsidTr="00C53219">
        <w:tc>
          <w:tcPr>
            <w:tcW w:w="1353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vAlign w:val="bottom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Правильная пирамида и площадь ее боковой поверхности.</w:t>
            </w:r>
          </w:p>
        </w:tc>
        <w:tc>
          <w:tcPr>
            <w:tcW w:w="1560" w:type="dxa"/>
            <w:vAlign w:val="center"/>
          </w:tcPr>
          <w:p w:rsidR="00C53219" w:rsidRPr="00C53219" w:rsidRDefault="00C53219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E683C" w:rsidRPr="00C53219" w:rsidTr="00C53219">
        <w:tc>
          <w:tcPr>
            <w:tcW w:w="1353" w:type="dxa"/>
          </w:tcPr>
          <w:p w:rsidR="003E683C" w:rsidRPr="00C53219" w:rsidRDefault="003E683C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vAlign w:val="bottom"/>
          </w:tcPr>
          <w:p w:rsidR="003E683C" w:rsidRPr="00C53219" w:rsidRDefault="003E683C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Пирамида с </w:t>
            </w:r>
            <w:proofErr w:type="spellStart"/>
            <w:r w:rsidRPr="003E6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равнонаклоненными</w:t>
            </w:r>
            <w:proofErr w:type="spellEnd"/>
            <w:r w:rsidRPr="003E6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ребрами и </w:t>
            </w:r>
            <w:proofErr w:type="spellStart"/>
            <w:r w:rsidRPr="003E6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равнонаклонными</w:t>
            </w:r>
            <w:proofErr w:type="spellEnd"/>
            <w:r w:rsidRPr="003E6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гранями.</w:t>
            </w:r>
          </w:p>
        </w:tc>
        <w:tc>
          <w:tcPr>
            <w:tcW w:w="1560" w:type="dxa"/>
            <w:vAlign w:val="center"/>
          </w:tcPr>
          <w:p w:rsidR="003E683C" w:rsidRPr="00C53219" w:rsidRDefault="003E683C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53219" w:rsidRPr="00C53219" w:rsidTr="00C53219">
        <w:tc>
          <w:tcPr>
            <w:tcW w:w="1353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vAlign w:val="bottom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Усеченная пирамида, вычисление площади ее поверхности.</w:t>
            </w:r>
          </w:p>
        </w:tc>
        <w:tc>
          <w:tcPr>
            <w:tcW w:w="1560" w:type="dxa"/>
            <w:vAlign w:val="center"/>
          </w:tcPr>
          <w:p w:rsidR="00C53219" w:rsidRPr="00C53219" w:rsidRDefault="00C53219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53219" w:rsidRPr="00C53219" w:rsidTr="00C53219">
        <w:tc>
          <w:tcPr>
            <w:tcW w:w="1353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Контрольная работа №6.</w:t>
            </w:r>
          </w:p>
        </w:tc>
        <w:tc>
          <w:tcPr>
            <w:tcW w:w="1560" w:type="dxa"/>
            <w:vAlign w:val="center"/>
          </w:tcPr>
          <w:p w:rsidR="00C53219" w:rsidRPr="00C53219" w:rsidRDefault="00C53219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3E683C" w:rsidRPr="00C53219" w:rsidTr="00C53219">
        <w:tc>
          <w:tcPr>
            <w:tcW w:w="1353" w:type="dxa"/>
          </w:tcPr>
          <w:p w:rsidR="003E683C" w:rsidRPr="00C53219" w:rsidRDefault="003E683C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vAlign w:val="bottom"/>
          </w:tcPr>
          <w:p w:rsidR="003E683C" w:rsidRPr="00C53219" w:rsidRDefault="003E683C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68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Симметрия в пространстве.</w:t>
            </w:r>
          </w:p>
        </w:tc>
        <w:tc>
          <w:tcPr>
            <w:tcW w:w="1560" w:type="dxa"/>
            <w:vAlign w:val="center"/>
          </w:tcPr>
          <w:p w:rsidR="003E683C" w:rsidRPr="00C53219" w:rsidRDefault="003E683C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E683C" w:rsidRPr="00C53219" w:rsidTr="00C53219">
        <w:tc>
          <w:tcPr>
            <w:tcW w:w="1353" w:type="dxa"/>
          </w:tcPr>
          <w:p w:rsidR="003E683C" w:rsidRPr="00C53219" w:rsidRDefault="003E683C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vAlign w:val="bottom"/>
          </w:tcPr>
          <w:p w:rsidR="003E683C" w:rsidRPr="00C53219" w:rsidRDefault="003E683C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правильного многогранника. Теорема Эйлера (без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доказательства)</w:t>
            </w:r>
          </w:p>
        </w:tc>
        <w:tc>
          <w:tcPr>
            <w:tcW w:w="1560" w:type="dxa"/>
            <w:vAlign w:val="center"/>
          </w:tcPr>
          <w:p w:rsidR="003E683C" w:rsidRPr="00C53219" w:rsidRDefault="003E683C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C53219" w:rsidRPr="00C53219" w:rsidTr="00C53219">
        <w:tc>
          <w:tcPr>
            <w:tcW w:w="1353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vAlign w:val="bottom"/>
          </w:tcPr>
          <w:p w:rsidR="00C53219" w:rsidRPr="00C53219" w:rsidRDefault="003E683C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Правильные многогранники</w:t>
            </w:r>
          </w:p>
        </w:tc>
        <w:tc>
          <w:tcPr>
            <w:tcW w:w="1560" w:type="dxa"/>
            <w:vAlign w:val="center"/>
          </w:tcPr>
          <w:p w:rsidR="00C53219" w:rsidRPr="00C53219" w:rsidRDefault="003E683C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53219" w:rsidRPr="00C53219" w:rsidTr="00C53219">
        <w:tc>
          <w:tcPr>
            <w:tcW w:w="1353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vAlign w:val="bottom"/>
          </w:tcPr>
          <w:p w:rsidR="00C53219" w:rsidRPr="00C53219" w:rsidRDefault="003E683C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</w:t>
            </w:r>
            <w:r w:rsidR="00C53219" w:rsidRPr="00C532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езерв</w:t>
            </w:r>
          </w:p>
        </w:tc>
        <w:tc>
          <w:tcPr>
            <w:tcW w:w="1560" w:type="dxa"/>
            <w:vAlign w:val="center"/>
          </w:tcPr>
          <w:p w:rsidR="00C53219" w:rsidRPr="00C53219" w:rsidRDefault="00C53219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C53219" w:rsidRPr="00C53219" w:rsidTr="00C53219">
        <w:tc>
          <w:tcPr>
            <w:tcW w:w="1353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</w:tcPr>
          <w:p w:rsidR="00C53219" w:rsidRPr="00C53219" w:rsidRDefault="00C53219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560" w:type="dxa"/>
            <w:vAlign w:val="center"/>
          </w:tcPr>
          <w:p w:rsidR="00C53219" w:rsidRPr="00C53219" w:rsidRDefault="00B03DF4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C53219" w:rsidRPr="00C53219" w:rsidTr="00C53219">
        <w:tc>
          <w:tcPr>
            <w:tcW w:w="1353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vAlign w:val="bottom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 наклона прямой к плоскости. Двугранный угол.</w:t>
            </w:r>
          </w:p>
        </w:tc>
        <w:tc>
          <w:tcPr>
            <w:tcW w:w="1560" w:type="dxa"/>
            <w:vAlign w:val="center"/>
          </w:tcPr>
          <w:p w:rsidR="00C53219" w:rsidRPr="00C53219" w:rsidRDefault="00C708AA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A5EE0" w:rsidRPr="00C53219" w:rsidTr="00C53219">
        <w:tc>
          <w:tcPr>
            <w:tcW w:w="1353" w:type="dxa"/>
          </w:tcPr>
          <w:p w:rsidR="002A5EE0" w:rsidRPr="00C53219" w:rsidRDefault="002A5EE0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vAlign w:val="bottom"/>
          </w:tcPr>
          <w:p w:rsidR="002A5EE0" w:rsidRPr="00BB5AD9" w:rsidRDefault="002A5EE0" w:rsidP="002A5EE0">
            <w:pPr>
              <w:spacing w:after="0" w:line="240" w:lineRule="auto"/>
            </w:pPr>
            <w:proofErr w:type="gramStart"/>
            <w:r w:rsidRPr="002A5E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точки до прямой, от точки до плоскости.</w:t>
            </w:r>
            <w:r w:rsidRPr="00BB5AD9">
              <w:t xml:space="preserve">  </w:t>
            </w:r>
            <w:proofErr w:type="gramEnd"/>
          </w:p>
        </w:tc>
        <w:tc>
          <w:tcPr>
            <w:tcW w:w="1560" w:type="dxa"/>
            <w:vAlign w:val="center"/>
          </w:tcPr>
          <w:p w:rsidR="002A5EE0" w:rsidRPr="00C53219" w:rsidRDefault="00C708AA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A5EE0" w:rsidRPr="00C53219" w:rsidTr="00C53219">
        <w:tc>
          <w:tcPr>
            <w:tcW w:w="1353" w:type="dxa"/>
          </w:tcPr>
          <w:p w:rsidR="002A5EE0" w:rsidRPr="00C53219" w:rsidRDefault="002A5EE0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vAlign w:val="bottom"/>
          </w:tcPr>
          <w:p w:rsidR="002A5EE0" w:rsidRPr="00C53219" w:rsidRDefault="002A5EE0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Сечения в призме и пирамиде.</w:t>
            </w:r>
          </w:p>
        </w:tc>
        <w:tc>
          <w:tcPr>
            <w:tcW w:w="1560" w:type="dxa"/>
            <w:vAlign w:val="center"/>
          </w:tcPr>
          <w:p w:rsidR="002A5EE0" w:rsidRPr="00C53219" w:rsidRDefault="00C708AA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A5EE0" w:rsidRPr="00C53219" w:rsidTr="00C53219">
        <w:tc>
          <w:tcPr>
            <w:tcW w:w="1353" w:type="dxa"/>
          </w:tcPr>
          <w:p w:rsidR="002A5EE0" w:rsidRPr="00C53219" w:rsidRDefault="002A5EE0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vAlign w:val="bottom"/>
          </w:tcPr>
          <w:p w:rsidR="002A5EE0" w:rsidRPr="00C53219" w:rsidRDefault="002A5EE0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площади поверхности призмы и пирамиды.</w:t>
            </w:r>
          </w:p>
        </w:tc>
        <w:tc>
          <w:tcPr>
            <w:tcW w:w="1560" w:type="dxa"/>
            <w:vAlign w:val="center"/>
          </w:tcPr>
          <w:p w:rsidR="002A5EE0" w:rsidRPr="00C53219" w:rsidRDefault="002A5EE0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A5EE0" w:rsidRPr="00C53219" w:rsidTr="00C53219">
        <w:tc>
          <w:tcPr>
            <w:tcW w:w="1353" w:type="dxa"/>
          </w:tcPr>
          <w:p w:rsidR="002A5EE0" w:rsidRPr="00C53219" w:rsidRDefault="002A5EE0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vAlign w:val="bottom"/>
          </w:tcPr>
          <w:p w:rsidR="002A5EE0" w:rsidRPr="00C53219" w:rsidRDefault="002A5EE0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Скрещивающиеся прямые. Угол и расстояние между </w:t>
            </w:r>
            <w:proofErr w:type="gramStart"/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скрещивающимися</w:t>
            </w:r>
            <w:proofErr w:type="gramEnd"/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прямыми.</w:t>
            </w:r>
          </w:p>
        </w:tc>
        <w:tc>
          <w:tcPr>
            <w:tcW w:w="1560" w:type="dxa"/>
            <w:vAlign w:val="center"/>
          </w:tcPr>
          <w:p w:rsidR="002A5EE0" w:rsidRPr="00C53219" w:rsidRDefault="002A5EE0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708AA" w:rsidRPr="00C53219" w:rsidTr="006B16D5">
        <w:tc>
          <w:tcPr>
            <w:tcW w:w="1353" w:type="dxa"/>
          </w:tcPr>
          <w:p w:rsidR="00C708AA" w:rsidRPr="00C53219" w:rsidRDefault="00C708AA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5" w:type="dxa"/>
            <w:vAlign w:val="bottom"/>
          </w:tcPr>
          <w:p w:rsidR="00C708AA" w:rsidRPr="00C53219" w:rsidRDefault="00C708AA" w:rsidP="006B1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</w:t>
            </w:r>
            <w:r w:rsidRPr="00C532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езерв</w:t>
            </w:r>
          </w:p>
        </w:tc>
        <w:tc>
          <w:tcPr>
            <w:tcW w:w="1560" w:type="dxa"/>
            <w:vAlign w:val="center"/>
          </w:tcPr>
          <w:p w:rsidR="00C708AA" w:rsidRPr="00C53219" w:rsidRDefault="006B16D5" w:rsidP="006B1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</w:t>
            </w:r>
          </w:p>
        </w:tc>
      </w:tr>
    </w:tbl>
    <w:p w:rsidR="00C53219" w:rsidRDefault="00C53219">
      <w:pPr>
        <w:rPr>
          <w:rFonts w:ascii="Times New Roman" w:hAnsi="Times New Roman" w:cs="Times New Roman"/>
          <w:b/>
          <w:sz w:val="24"/>
          <w:szCs w:val="24"/>
        </w:rPr>
      </w:pPr>
    </w:p>
    <w:p w:rsidR="005A311D" w:rsidRDefault="005A311D" w:rsidP="005A311D">
      <w:pPr>
        <w:tabs>
          <w:tab w:val="left" w:pos="7380"/>
        </w:tabs>
        <w:spacing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31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ланирование к учебной программе,</w:t>
      </w:r>
      <w:r w:rsidRPr="005A31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</w:t>
      </w:r>
      <w:r w:rsidRPr="005A31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класс.</w:t>
      </w:r>
    </w:p>
    <w:tbl>
      <w:tblPr>
        <w:tblW w:w="985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"/>
        <w:gridCol w:w="6884"/>
        <w:gridCol w:w="1560"/>
      </w:tblGrid>
      <w:tr w:rsidR="00C53219" w:rsidRPr="00C53219" w:rsidTr="006B16D5">
        <w:tc>
          <w:tcPr>
            <w:tcW w:w="1414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4" w:type="dxa"/>
            <w:vAlign w:val="center"/>
          </w:tcPr>
          <w:p w:rsidR="00C53219" w:rsidRPr="00C53219" w:rsidRDefault="00C53219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560" w:type="dxa"/>
            <w:vAlign w:val="center"/>
          </w:tcPr>
          <w:p w:rsidR="00C53219" w:rsidRPr="00C53219" w:rsidRDefault="00C53219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C53219" w:rsidRPr="00C53219" w:rsidTr="006B16D5">
        <w:tc>
          <w:tcPr>
            <w:tcW w:w="1414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4" w:type="dxa"/>
            <w:vAlign w:val="bottom"/>
          </w:tcPr>
          <w:p w:rsidR="00C53219" w:rsidRPr="00C53219" w:rsidRDefault="00C53219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Метод координат в пространстве</w:t>
            </w:r>
          </w:p>
        </w:tc>
        <w:tc>
          <w:tcPr>
            <w:tcW w:w="1560" w:type="dxa"/>
            <w:vAlign w:val="bottom"/>
          </w:tcPr>
          <w:p w:rsidR="00C53219" w:rsidRPr="00C53219" w:rsidRDefault="002A7C71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28</w:t>
            </w:r>
          </w:p>
        </w:tc>
      </w:tr>
      <w:tr w:rsidR="00C53219" w:rsidRPr="00C53219" w:rsidTr="006B16D5">
        <w:tc>
          <w:tcPr>
            <w:tcW w:w="1414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4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вектора. Равенство векторов. Сложение и вычитание векторов. Умножение вектора на число. Сумма нескольких векторов.</w:t>
            </w:r>
          </w:p>
        </w:tc>
        <w:tc>
          <w:tcPr>
            <w:tcW w:w="1560" w:type="dxa"/>
            <w:vAlign w:val="bottom"/>
          </w:tcPr>
          <w:p w:rsidR="00C53219" w:rsidRPr="00C53219" w:rsidRDefault="00037872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53219" w:rsidRPr="00C53219" w:rsidTr="006B16D5">
        <w:tc>
          <w:tcPr>
            <w:tcW w:w="1414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4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Компланарные векторы. Правило параллелепипеда. Разложение вектора по трём некомпланарным векторам</w:t>
            </w:r>
          </w:p>
        </w:tc>
        <w:tc>
          <w:tcPr>
            <w:tcW w:w="1560" w:type="dxa"/>
            <w:vAlign w:val="bottom"/>
          </w:tcPr>
          <w:p w:rsidR="00C53219" w:rsidRPr="00C53219" w:rsidRDefault="00C53219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53219" w:rsidRPr="00C53219" w:rsidTr="006B16D5">
        <w:tc>
          <w:tcPr>
            <w:tcW w:w="1414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4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векторов к решению задач.</w:t>
            </w:r>
          </w:p>
        </w:tc>
        <w:tc>
          <w:tcPr>
            <w:tcW w:w="1560" w:type="dxa"/>
            <w:vAlign w:val="center"/>
          </w:tcPr>
          <w:p w:rsidR="00C53219" w:rsidRPr="00C53219" w:rsidRDefault="00037872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53219" w:rsidRPr="00C53219" w:rsidTr="006B16D5">
        <w:tc>
          <w:tcPr>
            <w:tcW w:w="1414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4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Самостоятельная работа № 1.</w:t>
            </w:r>
          </w:p>
        </w:tc>
        <w:tc>
          <w:tcPr>
            <w:tcW w:w="1560" w:type="dxa"/>
            <w:vAlign w:val="center"/>
          </w:tcPr>
          <w:p w:rsidR="00C53219" w:rsidRPr="00C53219" w:rsidRDefault="00C53219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C53219" w:rsidRPr="00C53219" w:rsidTr="006B16D5">
        <w:tc>
          <w:tcPr>
            <w:tcW w:w="1414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4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Прямоугольная система координат в пространстве. Координаты вектора. Действия над векторами.</w:t>
            </w:r>
          </w:p>
        </w:tc>
        <w:tc>
          <w:tcPr>
            <w:tcW w:w="1560" w:type="dxa"/>
            <w:vAlign w:val="bottom"/>
          </w:tcPr>
          <w:p w:rsidR="00C53219" w:rsidRPr="00C53219" w:rsidRDefault="00037872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53219" w:rsidRPr="00C53219" w:rsidTr="006B16D5">
        <w:tc>
          <w:tcPr>
            <w:tcW w:w="1414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4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вектора. Координаты середины отрезка.</w:t>
            </w:r>
          </w:p>
        </w:tc>
        <w:tc>
          <w:tcPr>
            <w:tcW w:w="1560" w:type="dxa"/>
          </w:tcPr>
          <w:p w:rsidR="00C53219" w:rsidRPr="00C53219" w:rsidRDefault="00C53219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53219" w:rsidRPr="00C53219" w:rsidTr="006B16D5">
        <w:tc>
          <w:tcPr>
            <w:tcW w:w="1414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4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 между векторами. Скалярное произведение и его свойства.</w:t>
            </w:r>
          </w:p>
        </w:tc>
        <w:tc>
          <w:tcPr>
            <w:tcW w:w="1560" w:type="dxa"/>
          </w:tcPr>
          <w:p w:rsidR="00C53219" w:rsidRPr="00C53219" w:rsidRDefault="00037872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53219" w:rsidRPr="00C53219" w:rsidTr="006B16D5">
        <w:tc>
          <w:tcPr>
            <w:tcW w:w="1414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4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Скалярное произведение в координатах.</w:t>
            </w:r>
          </w:p>
        </w:tc>
        <w:tc>
          <w:tcPr>
            <w:tcW w:w="1560" w:type="dxa"/>
          </w:tcPr>
          <w:p w:rsidR="00C53219" w:rsidRPr="00C53219" w:rsidRDefault="00C53219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53219" w:rsidRPr="00C53219" w:rsidTr="006B16D5">
        <w:tc>
          <w:tcPr>
            <w:tcW w:w="1414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4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Вычисление углов и расстояний между </w:t>
            </w:r>
            <w:proofErr w:type="gramStart"/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скрещивающимися</w:t>
            </w:r>
            <w:proofErr w:type="gramEnd"/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прямыми с помощью скалярного произведения векторов.</w:t>
            </w:r>
          </w:p>
        </w:tc>
        <w:tc>
          <w:tcPr>
            <w:tcW w:w="1560" w:type="dxa"/>
            <w:vAlign w:val="center"/>
          </w:tcPr>
          <w:p w:rsidR="00C53219" w:rsidRPr="00C53219" w:rsidRDefault="00C53219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B16D5" w:rsidRPr="00C53219" w:rsidTr="006B16D5">
        <w:tc>
          <w:tcPr>
            <w:tcW w:w="1414" w:type="dxa"/>
          </w:tcPr>
          <w:p w:rsidR="006B16D5" w:rsidRPr="00C53219" w:rsidRDefault="006B16D5" w:rsidP="006B1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4" w:type="dxa"/>
          </w:tcPr>
          <w:p w:rsidR="006B16D5" w:rsidRPr="00C53219" w:rsidRDefault="006B16D5" w:rsidP="006B1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метода координат к решению задач.</w:t>
            </w:r>
          </w:p>
        </w:tc>
        <w:tc>
          <w:tcPr>
            <w:tcW w:w="1560" w:type="dxa"/>
          </w:tcPr>
          <w:p w:rsidR="006B16D5" w:rsidRPr="00C53219" w:rsidRDefault="006B16D5" w:rsidP="006B1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53219" w:rsidRPr="00C53219" w:rsidTr="006B16D5">
        <w:tc>
          <w:tcPr>
            <w:tcW w:w="1414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4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Контрольная работа № 1.</w:t>
            </w:r>
          </w:p>
        </w:tc>
        <w:tc>
          <w:tcPr>
            <w:tcW w:w="1560" w:type="dxa"/>
          </w:tcPr>
          <w:p w:rsidR="00C53219" w:rsidRPr="00C53219" w:rsidRDefault="00C53219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C53219" w:rsidRPr="00C53219" w:rsidTr="006B16D5">
        <w:tc>
          <w:tcPr>
            <w:tcW w:w="1414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4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Уравнение плоскости. </w:t>
            </w:r>
          </w:p>
        </w:tc>
        <w:tc>
          <w:tcPr>
            <w:tcW w:w="1560" w:type="dxa"/>
            <w:vAlign w:val="center"/>
          </w:tcPr>
          <w:p w:rsidR="00C53219" w:rsidRPr="00C53219" w:rsidRDefault="002A7C71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53219" w:rsidRPr="00C53219" w:rsidTr="006B16D5">
        <w:tc>
          <w:tcPr>
            <w:tcW w:w="1414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4" w:type="dxa"/>
          </w:tcPr>
          <w:p w:rsidR="00C53219" w:rsidRPr="00C53219" w:rsidRDefault="00C53219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 угла между прямой и плоскостью, угла между плоскостями.</w:t>
            </w:r>
          </w:p>
        </w:tc>
        <w:tc>
          <w:tcPr>
            <w:tcW w:w="1560" w:type="dxa"/>
          </w:tcPr>
          <w:p w:rsidR="00C53219" w:rsidRPr="00C53219" w:rsidRDefault="00C53219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A7C71" w:rsidRPr="00C53219" w:rsidTr="006B16D5">
        <w:tc>
          <w:tcPr>
            <w:tcW w:w="1414" w:type="dxa"/>
          </w:tcPr>
          <w:p w:rsidR="002A7C71" w:rsidRPr="00C53219" w:rsidRDefault="002A7C7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4" w:type="dxa"/>
          </w:tcPr>
          <w:p w:rsidR="002A7C71" w:rsidRDefault="002A7C71" w:rsidP="002A7C71">
            <w:pPr>
              <w:spacing w:after="0" w:line="240" w:lineRule="auto"/>
            </w:pPr>
            <w:r>
              <w:t xml:space="preserve"> </w:t>
            </w:r>
            <w:r w:rsidRPr="002A7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Формулы расстояния от точки до плоскости и расстояния между двумя параллельными плоскостями.</w:t>
            </w:r>
          </w:p>
        </w:tc>
        <w:tc>
          <w:tcPr>
            <w:tcW w:w="1560" w:type="dxa"/>
          </w:tcPr>
          <w:p w:rsidR="002A7C71" w:rsidRPr="00C53219" w:rsidRDefault="002A7C71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A7C71" w:rsidRPr="00C53219" w:rsidTr="006B16D5">
        <w:tc>
          <w:tcPr>
            <w:tcW w:w="1414" w:type="dxa"/>
          </w:tcPr>
          <w:p w:rsidR="002A7C71" w:rsidRPr="00C53219" w:rsidRDefault="002A7C7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4" w:type="dxa"/>
          </w:tcPr>
          <w:p w:rsidR="002A7C71" w:rsidRPr="00C53219" w:rsidRDefault="002A7C7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Самостоятельная работа №2.</w:t>
            </w:r>
          </w:p>
        </w:tc>
        <w:tc>
          <w:tcPr>
            <w:tcW w:w="1560" w:type="dxa"/>
          </w:tcPr>
          <w:p w:rsidR="002A7C71" w:rsidRPr="00C53219" w:rsidRDefault="002A7C71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C00C1" w:rsidRPr="00C53219" w:rsidTr="006B16D5">
        <w:tc>
          <w:tcPr>
            <w:tcW w:w="1414" w:type="dxa"/>
          </w:tcPr>
          <w:p w:rsidR="005C00C1" w:rsidRPr="00C53219" w:rsidRDefault="005C00C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4" w:type="dxa"/>
          </w:tcPr>
          <w:p w:rsidR="005C00C1" w:rsidRPr="00C53219" w:rsidRDefault="005C00C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1560" w:type="dxa"/>
          </w:tcPr>
          <w:p w:rsidR="005C00C1" w:rsidRPr="00C53219" w:rsidRDefault="005C00C1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2A7C71" w:rsidRPr="00C53219" w:rsidTr="006B16D5">
        <w:tc>
          <w:tcPr>
            <w:tcW w:w="1414" w:type="dxa"/>
          </w:tcPr>
          <w:p w:rsidR="002A7C71" w:rsidRPr="00C53219" w:rsidRDefault="002A7C7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4" w:type="dxa"/>
            <w:vAlign w:val="bottom"/>
          </w:tcPr>
          <w:p w:rsidR="002A7C71" w:rsidRPr="00C53219" w:rsidRDefault="002A7C71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Поверхности тел вращения</w:t>
            </w:r>
          </w:p>
        </w:tc>
        <w:tc>
          <w:tcPr>
            <w:tcW w:w="1560" w:type="dxa"/>
            <w:vAlign w:val="bottom"/>
          </w:tcPr>
          <w:p w:rsidR="002A7C71" w:rsidRPr="00C53219" w:rsidRDefault="008A3021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  <w:r w:rsidR="006B16D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</w:t>
            </w:r>
          </w:p>
        </w:tc>
      </w:tr>
      <w:tr w:rsidR="002A7C71" w:rsidRPr="00C53219" w:rsidTr="006B16D5">
        <w:tc>
          <w:tcPr>
            <w:tcW w:w="1414" w:type="dxa"/>
          </w:tcPr>
          <w:p w:rsidR="002A7C71" w:rsidRPr="00C53219" w:rsidRDefault="002A7C7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4" w:type="dxa"/>
          </w:tcPr>
          <w:p w:rsidR="002A7C71" w:rsidRPr="00C53219" w:rsidRDefault="002A7C7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Цилиндр. Развертка цилиндра. Площадь поверхности цилиндра.</w:t>
            </w:r>
          </w:p>
        </w:tc>
        <w:tc>
          <w:tcPr>
            <w:tcW w:w="1560" w:type="dxa"/>
          </w:tcPr>
          <w:p w:rsidR="002A7C71" w:rsidRPr="00C53219" w:rsidRDefault="002A7C71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A7C71" w:rsidRPr="00C53219" w:rsidTr="006B16D5">
        <w:tc>
          <w:tcPr>
            <w:tcW w:w="1414" w:type="dxa"/>
          </w:tcPr>
          <w:p w:rsidR="002A7C71" w:rsidRPr="00C53219" w:rsidRDefault="002A7C7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4" w:type="dxa"/>
          </w:tcPr>
          <w:p w:rsidR="002A7C71" w:rsidRPr="00C53219" w:rsidRDefault="002A7C7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Конус и усеченный конус. Развертка конуса. Площадь поверхности конуса и усеченного конуса.</w:t>
            </w:r>
          </w:p>
        </w:tc>
        <w:tc>
          <w:tcPr>
            <w:tcW w:w="1560" w:type="dxa"/>
          </w:tcPr>
          <w:p w:rsidR="002A7C71" w:rsidRPr="00C53219" w:rsidRDefault="002A7C71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A7C71" w:rsidRPr="00C53219" w:rsidTr="006B16D5">
        <w:tc>
          <w:tcPr>
            <w:tcW w:w="1414" w:type="dxa"/>
          </w:tcPr>
          <w:p w:rsidR="002A7C71" w:rsidRPr="00C53219" w:rsidRDefault="002A7C7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4" w:type="dxa"/>
          </w:tcPr>
          <w:p w:rsidR="002A7C71" w:rsidRPr="00C53219" w:rsidRDefault="002A7C7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7C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Сечения в цилиндре и конусе.</w:t>
            </w:r>
          </w:p>
        </w:tc>
        <w:tc>
          <w:tcPr>
            <w:tcW w:w="1560" w:type="dxa"/>
          </w:tcPr>
          <w:p w:rsidR="002A7C71" w:rsidRPr="00C53219" w:rsidRDefault="002A7C71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A7C71" w:rsidRPr="00C53219" w:rsidTr="006B16D5">
        <w:tc>
          <w:tcPr>
            <w:tcW w:w="1414" w:type="dxa"/>
          </w:tcPr>
          <w:p w:rsidR="002A7C71" w:rsidRPr="00C53219" w:rsidRDefault="002A7C7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4" w:type="dxa"/>
          </w:tcPr>
          <w:p w:rsidR="002A7C71" w:rsidRPr="00C53219" w:rsidRDefault="002A7C7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Комбинация цилиндра и конуса, цилиндра и призмы, конуса и пирамиды.</w:t>
            </w:r>
          </w:p>
        </w:tc>
        <w:tc>
          <w:tcPr>
            <w:tcW w:w="1560" w:type="dxa"/>
          </w:tcPr>
          <w:p w:rsidR="002A7C71" w:rsidRPr="00C53219" w:rsidRDefault="002A7C71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B16D5" w:rsidRPr="00C53219" w:rsidTr="006B16D5">
        <w:tc>
          <w:tcPr>
            <w:tcW w:w="1414" w:type="dxa"/>
          </w:tcPr>
          <w:p w:rsidR="006B16D5" w:rsidRPr="00C53219" w:rsidRDefault="006B16D5" w:rsidP="006B16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4" w:type="dxa"/>
          </w:tcPr>
          <w:p w:rsidR="006B16D5" w:rsidRPr="00C53219" w:rsidRDefault="006B16D5" w:rsidP="006B16D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Самостоятельная работа №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</w:t>
            </w:r>
            <w:r w:rsidRPr="00C532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vAlign w:val="center"/>
          </w:tcPr>
          <w:p w:rsidR="006B16D5" w:rsidRPr="00C53219" w:rsidRDefault="006B16D5" w:rsidP="006B1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2A7C71" w:rsidRPr="00C53219" w:rsidTr="006B16D5">
        <w:tc>
          <w:tcPr>
            <w:tcW w:w="1414" w:type="dxa"/>
          </w:tcPr>
          <w:p w:rsidR="002A7C71" w:rsidRPr="00C53219" w:rsidRDefault="002A7C7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4" w:type="dxa"/>
          </w:tcPr>
          <w:p w:rsidR="002A7C71" w:rsidRPr="00C53219" w:rsidRDefault="002A7C7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Сфера и шар. Уравнение сферы. Площадь поверхности сферы и ее частей.</w:t>
            </w:r>
          </w:p>
        </w:tc>
        <w:tc>
          <w:tcPr>
            <w:tcW w:w="1560" w:type="dxa"/>
            <w:vAlign w:val="center"/>
          </w:tcPr>
          <w:p w:rsidR="002A7C71" w:rsidRPr="00C53219" w:rsidRDefault="002A7C71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A3021" w:rsidRPr="00C53219" w:rsidTr="006B16D5">
        <w:tc>
          <w:tcPr>
            <w:tcW w:w="1414" w:type="dxa"/>
          </w:tcPr>
          <w:p w:rsidR="008A3021" w:rsidRPr="00C53219" w:rsidRDefault="008A302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4" w:type="dxa"/>
          </w:tcPr>
          <w:p w:rsidR="008A3021" w:rsidRPr="00C53219" w:rsidRDefault="008A302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Взаимное расположение сферы и плоскости. Плоскость, касательная к сфере, сечения сферы, шара.</w:t>
            </w:r>
          </w:p>
        </w:tc>
        <w:tc>
          <w:tcPr>
            <w:tcW w:w="1560" w:type="dxa"/>
            <w:vAlign w:val="center"/>
          </w:tcPr>
          <w:p w:rsidR="008A3021" w:rsidRPr="00C53219" w:rsidRDefault="008A3021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A3021" w:rsidRPr="00C53219" w:rsidTr="006B16D5">
        <w:tc>
          <w:tcPr>
            <w:tcW w:w="1414" w:type="dxa"/>
          </w:tcPr>
          <w:p w:rsidR="008A3021" w:rsidRPr="00C53219" w:rsidRDefault="008A302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4" w:type="dxa"/>
          </w:tcPr>
          <w:p w:rsidR="008A3021" w:rsidRPr="00C53219" w:rsidRDefault="008A302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Взаимное расположение сферы и многоугольников.</w:t>
            </w:r>
          </w:p>
        </w:tc>
        <w:tc>
          <w:tcPr>
            <w:tcW w:w="1560" w:type="dxa"/>
            <w:vAlign w:val="center"/>
          </w:tcPr>
          <w:p w:rsidR="008A3021" w:rsidRPr="00C53219" w:rsidRDefault="008A3021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A7C71" w:rsidRPr="00C53219" w:rsidTr="006B16D5">
        <w:tc>
          <w:tcPr>
            <w:tcW w:w="1414" w:type="dxa"/>
          </w:tcPr>
          <w:p w:rsidR="002A7C71" w:rsidRPr="00C53219" w:rsidRDefault="002A7C7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4" w:type="dxa"/>
          </w:tcPr>
          <w:p w:rsidR="002A7C71" w:rsidRPr="00C53219" w:rsidRDefault="002A7C7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Комбинация цилиндра и конуса с шаром.</w:t>
            </w:r>
          </w:p>
        </w:tc>
        <w:tc>
          <w:tcPr>
            <w:tcW w:w="1560" w:type="dxa"/>
            <w:vAlign w:val="center"/>
          </w:tcPr>
          <w:p w:rsidR="002A7C71" w:rsidRPr="00C53219" w:rsidRDefault="002A7C71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A7C71" w:rsidRPr="00C53219" w:rsidTr="006B16D5">
        <w:tc>
          <w:tcPr>
            <w:tcW w:w="1414" w:type="dxa"/>
          </w:tcPr>
          <w:p w:rsidR="002A7C71" w:rsidRPr="00C53219" w:rsidRDefault="002A7C7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4" w:type="dxa"/>
          </w:tcPr>
          <w:p w:rsidR="002A7C71" w:rsidRPr="00C53219" w:rsidRDefault="002A7C7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Контрольная работа № 2.</w:t>
            </w:r>
          </w:p>
        </w:tc>
        <w:tc>
          <w:tcPr>
            <w:tcW w:w="1560" w:type="dxa"/>
            <w:vAlign w:val="center"/>
          </w:tcPr>
          <w:p w:rsidR="002A7C71" w:rsidRPr="00C53219" w:rsidRDefault="002A7C71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C00C1" w:rsidRPr="00C53219" w:rsidTr="006B16D5">
        <w:tc>
          <w:tcPr>
            <w:tcW w:w="1414" w:type="dxa"/>
          </w:tcPr>
          <w:p w:rsidR="005C00C1" w:rsidRPr="00C53219" w:rsidRDefault="005C00C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4" w:type="dxa"/>
          </w:tcPr>
          <w:p w:rsidR="005C00C1" w:rsidRPr="00C53219" w:rsidRDefault="005C00C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1560" w:type="dxa"/>
            <w:vAlign w:val="center"/>
          </w:tcPr>
          <w:p w:rsidR="005C00C1" w:rsidRPr="00C53219" w:rsidRDefault="006B16D5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2A7C71" w:rsidRPr="00C53219" w:rsidTr="006B16D5">
        <w:tc>
          <w:tcPr>
            <w:tcW w:w="1414" w:type="dxa"/>
          </w:tcPr>
          <w:p w:rsidR="002A7C71" w:rsidRPr="00C53219" w:rsidRDefault="002A7C7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4" w:type="dxa"/>
            <w:vAlign w:val="bottom"/>
          </w:tcPr>
          <w:p w:rsidR="002A7C71" w:rsidRPr="00C53219" w:rsidRDefault="002A7C71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Объемы многогранников</w:t>
            </w:r>
          </w:p>
        </w:tc>
        <w:tc>
          <w:tcPr>
            <w:tcW w:w="1560" w:type="dxa"/>
            <w:vAlign w:val="bottom"/>
          </w:tcPr>
          <w:p w:rsidR="002A7C71" w:rsidRPr="00C53219" w:rsidRDefault="008A3021" w:rsidP="006B16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  <w:r w:rsidR="006B16D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9</w:t>
            </w:r>
          </w:p>
        </w:tc>
      </w:tr>
      <w:tr w:rsidR="002A7C71" w:rsidRPr="00C53219" w:rsidTr="006B16D5">
        <w:tc>
          <w:tcPr>
            <w:tcW w:w="1414" w:type="dxa"/>
          </w:tcPr>
          <w:p w:rsidR="002A7C71" w:rsidRPr="00C53219" w:rsidRDefault="002A7C7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4" w:type="dxa"/>
          </w:tcPr>
          <w:p w:rsidR="002A7C71" w:rsidRPr="00C53219" w:rsidRDefault="002A7C7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объема тела. Свойства объемов тел.</w:t>
            </w:r>
          </w:p>
        </w:tc>
        <w:tc>
          <w:tcPr>
            <w:tcW w:w="1560" w:type="dxa"/>
            <w:vAlign w:val="center"/>
          </w:tcPr>
          <w:p w:rsidR="002A7C71" w:rsidRPr="00C53219" w:rsidRDefault="002A7C71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A7C71" w:rsidRPr="00C53219" w:rsidTr="006B16D5">
        <w:tc>
          <w:tcPr>
            <w:tcW w:w="1414" w:type="dxa"/>
          </w:tcPr>
          <w:p w:rsidR="002A7C71" w:rsidRPr="00C53219" w:rsidRDefault="002A7C7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4" w:type="dxa"/>
          </w:tcPr>
          <w:p w:rsidR="002A7C71" w:rsidRPr="00C53219" w:rsidRDefault="002A7C7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прямоугольного параллелепипеда. </w:t>
            </w:r>
          </w:p>
        </w:tc>
        <w:tc>
          <w:tcPr>
            <w:tcW w:w="1560" w:type="dxa"/>
            <w:vAlign w:val="center"/>
          </w:tcPr>
          <w:p w:rsidR="002A7C71" w:rsidRPr="00C53219" w:rsidRDefault="002A7C71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A7C71" w:rsidRPr="00C53219" w:rsidTr="006B16D5">
        <w:tc>
          <w:tcPr>
            <w:tcW w:w="1414" w:type="dxa"/>
          </w:tcPr>
          <w:p w:rsidR="002A7C71" w:rsidRPr="00C53219" w:rsidRDefault="002A7C7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4" w:type="dxa"/>
          </w:tcPr>
          <w:p w:rsidR="002A7C71" w:rsidRPr="00C53219" w:rsidRDefault="002A7C7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прямой призмы.</w:t>
            </w:r>
          </w:p>
        </w:tc>
        <w:tc>
          <w:tcPr>
            <w:tcW w:w="1560" w:type="dxa"/>
            <w:vAlign w:val="center"/>
          </w:tcPr>
          <w:p w:rsidR="002A7C71" w:rsidRPr="00C53219" w:rsidRDefault="008A3021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A7C71" w:rsidRPr="00C53219" w:rsidTr="006B16D5">
        <w:tc>
          <w:tcPr>
            <w:tcW w:w="1414" w:type="dxa"/>
          </w:tcPr>
          <w:p w:rsidR="002A7C71" w:rsidRPr="00C53219" w:rsidRDefault="002A7C7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4" w:type="dxa"/>
          </w:tcPr>
          <w:p w:rsidR="002A7C71" w:rsidRPr="00C53219" w:rsidRDefault="002A7C7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наклонной призмы</w:t>
            </w:r>
          </w:p>
        </w:tc>
        <w:tc>
          <w:tcPr>
            <w:tcW w:w="1560" w:type="dxa"/>
            <w:vAlign w:val="center"/>
          </w:tcPr>
          <w:p w:rsidR="002A7C71" w:rsidRPr="00C53219" w:rsidRDefault="008A3021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A7C71" w:rsidRPr="00C53219" w:rsidTr="006B16D5">
        <w:tc>
          <w:tcPr>
            <w:tcW w:w="1414" w:type="dxa"/>
          </w:tcPr>
          <w:p w:rsidR="002A7C71" w:rsidRPr="00C53219" w:rsidRDefault="002A7C7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4" w:type="dxa"/>
          </w:tcPr>
          <w:p w:rsidR="002A7C71" w:rsidRPr="00C53219" w:rsidRDefault="002A7C7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Контрольная работа № 3.</w:t>
            </w:r>
          </w:p>
        </w:tc>
        <w:tc>
          <w:tcPr>
            <w:tcW w:w="1560" w:type="dxa"/>
          </w:tcPr>
          <w:p w:rsidR="002A7C71" w:rsidRPr="00C53219" w:rsidRDefault="002A7C71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2A7C71" w:rsidRPr="00C53219" w:rsidTr="006B16D5">
        <w:tc>
          <w:tcPr>
            <w:tcW w:w="1414" w:type="dxa"/>
          </w:tcPr>
          <w:p w:rsidR="002A7C71" w:rsidRPr="00C53219" w:rsidRDefault="002A7C7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4" w:type="dxa"/>
          </w:tcPr>
          <w:p w:rsidR="002A7C71" w:rsidRPr="00C53219" w:rsidRDefault="002A7C7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пирамиды. </w:t>
            </w:r>
          </w:p>
        </w:tc>
        <w:tc>
          <w:tcPr>
            <w:tcW w:w="1560" w:type="dxa"/>
            <w:vAlign w:val="center"/>
          </w:tcPr>
          <w:p w:rsidR="002A7C71" w:rsidRPr="00C53219" w:rsidRDefault="008A3021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A7C71" w:rsidRPr="00C53219" w:rsidTr="006B16D5">
        <w:tc>
          <w:tcPr>
            <w:tcW w:w="1414" w:type="dxa"/>
          </w:tcPr>
          <w:p w:rsidR="002A7C71" w:rsidRPr="00C53219" w:rsidRDefault="002A7C7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4" w:type="dxa"/>
          </w:tcPr>
          <w:p w:rsidR="002A7C71" w:rsidRPr="00C53219" w:rsidRDefault="002A7C7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усеченной пирамиды.</w:t>
            </w:r>
          </w:p>
        </w:tc>
        <w:tc>
          <w:tcPr>
            <w:tcW w:w="1560" w:type="dxa"/>
            <w:vAlign w:val="center"/>
          </w:tcPr>
          <w:p w:rsidR="002A7C71" w:rsidRPr="00C53219" w:rsidRDefault="002A7C71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A7C71" w:rsidRPr="00C53219" w:rsidTr="006B16D5">
        <w:tc>
          <w:tcPr>
            <w:tcW w:w="1414" w:type="dxa"/>
          </w:tcPr>
          <w:p w:rsidR="002A7C71" w:rsidRPr="00C53219" w:rsidRDefault="002A7C7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4" w:type="dxa"/>
          </w:tcPr>
          <w:p w:rsidR="002A7C71" w:rsidRPr="00C53219" w:rsidRDefault="002A7C7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Контрольная работа № 4</w:t>
            </w:r>
          </w:p>
        </w:tc>
        <w:tc>
          <w:tcPr>
            <w:tcW w:w="1560" w:type="dxa"/>
          </w:tcPr>
          <w:p w:rsidR="002A7C71" w:rsidRPr="00C53219" w:rsidRDefault="002A7C71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5C00C1" w:rsidRPr="00C53219" w:rsidTr="006B16D5">
        <w:tc>
          <w:tcPr>
            <w:tcW w:w="1414" w:type="dxa"/>
          </w:tcPr>
          <w:p w:rsidR="005C00C1" w:rsidRPr="00C53219" w:rsidRDefault="005C00C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4" w:type="dxa"/>
          </w:tcPr>
          <w:p w:rsidR="005C00C1" w:rsidRPr="00C53219" w:rsidRDefault="005C00C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Резерв</w:t>
            </w:r>
          </w:p>
        </w:tc>
        <w:tc>
          <w:tcPr>
            <w:tcW w:w="1560" w:type="dxa"/>
          </w:tcPr>
          <w:p w:rsidR="005C00C1" w:rsidRPr="00C53219" w:rsidRDefault="0069351A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2</w:t>
            </w:r>
          </w:p>
        </w:tc>
      </w:tr>
      <w:tr w:rsidR="002A7C71" w:rsidRPr="00C53219" w:rsidTr="006B16D5">
        <w:tc>
          <w:tcPr>
            <w:tcW w:w="1414" w:type="dxa"/>
          </w:tcPr>
          <w:p w:rsidR="002A7C71" w:rsidRPr="00C53219" w:rsidRDefault="002A7C7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4" w:type="dxa"/>
            <w:vAlign w:val="bottom"/>
          </w:tcPr>
          <w:p w:rsidR="002A7C71" w:rsidRPr="00C53219" w:rsidRDefault="002A7C71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Объем фигур вращения</w:t>
            </w:r>
          </w:p>
        </w:tc>
        <w:tc>
          <w:tcPr>
            <w:tcW w:w="1560" w:type="dxa"/>
            <w:vAlign w:val="bottom"/>
          </w:tcPr>
          <w:p w:rsidR="002A7C71" w:rsidRPr="00C53219" w:rsidRDefault="0084309E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8</w:t>
            </w:r>
          </w:p>
        </w:tc>
      </w:tr>
      <w:tr w:rsidR="002A7C71" w:rsidRPr="00C53219" w:rsidTr="006B16D5">
        <w:tc>
          <w:tcPr>
            <w:tcW w:w="1414" w:type="dxa"/>
          </w:tcPr>
          <w:p w:rsidR="002A7C71" w:rsidRPr="00C53219" w:rsidRDefault="002A7C7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4" w:type="dxa"/>
          </w:tcPr>
          <w:p w:rsidR="002A7C71" w:rsidRPr="00C53219" w:rsidRDefault="002A7C7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цилиндра, конуса, усеченного конуса.</w:t>
            </w:r>
          </w:p>
        </w:tc>
        <w:tc>
          <w:tcPr>
            <w:tcW w:w="1560" w:type="dxa"/>
            <w:vAlign w:val="center"/>
          </w:tcPr>
          <w:p w:rsidR="002A7C71" w:rsidRPr="00C53219" w:rsidRDefault="002A7C71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A7C71" w:rsidRPr="00C53219" w:rsidTr="006B16D5">
        <w:tc>
          <w:tcPr>
            <w:tcW w:w="1414" w:type="dxa"/>
          </w:tcPr>
          <w:p w:rsidR="002A7C71" w:rsidRPr="00C53219" w:rsidRDefault="002A7C7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4" w:type="dxa"/>
          </w:tcPr>
          <w:p w:rsidR="002A7C71" w:rsidRPr="00C53219" w:rsidRDefault="002A7C7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шара и его частей.</w:t>
            </w:r>
          </w:p>
        </w:tc>
        <w:tc>
          <w:tcPr>
            <w:tcW w:w="1560" w:type="dxa"/>
            <w:vAlign w:val="center"/>
          </w:tcPr>
          <w:p w:rsidR="002A7C71" w:rsidRPr="00C53219" w:rsidRDefault="002A7C71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A7C71" w:rsidRPr="00C53219" w:rsidTr="006B16D5">
        <w:tc>
          <w:tcPr>
            <w:tcW w:w="1414" w:type="dxa"/>
          </w:tcPr>
          <w:p w:rsidR="002A7C71" w:rsidRPr="00C53219" w:rsidRDefault="002A7C7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4" w:type="dxa"/>
          </w:tcPr>
          <w:p w:rsidR="002A7C71" w:rsidRPr="00C53219" w:rsidRDefault="002A7C7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Вычисление объемов и поверхностей фигур, полученных вращением плоских фигур относительно </w:t>
            </w:r>
            <w:proofErr w:type="gramStart"/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прямой</w:t>
            </w:r>
            <w:proofErr w:type="gramEnd"/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vAlign w:val="center"/>
          </w:tcPr>
          <w:p w:rsidR="002A7C71" w:rsidRPr="00C53219" w:rsidRDefault="0084309E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A7C71" w:rsidRPr="00C53219" w:rsidTr="006B16D5">
        <w:tc>
          <w:tcPr>
            <w:tcW w:w="1414" w:type="dxa"/>
          </w:tcPr>
          <w:p w:rsidR="002A7C71" w:rsidRPr="00C53219" w:rsidRDefault="002A7C7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4" w:type="dxa"/>
          </w:tcPr>
          <w:p w:rsidR="002A7C71" w:rsidRPr="00C53219" w:rsidRDefault="002A7C7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Контрольная  работа № 5.</w:t>
            </w:r>
          </w:p>
        </w:tc>
        <w:tc>
          <w:tcPr>
            <w:tcW w:w="1560" w:type="dxa"/>
            <w:vAlign w:val="center"/>
          </w:tcPr>
          <w:p w:rsidR="002A7C71" w:rsidRPr="00C53219" w:rsidRDefault="002A7C71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2A7C71" w:rsidRPr="00C53219" w:rsidTr="006B16D5">
        <w:tc>
          <w:tcPr>
            <w:tcW w:w="1414" w:type="dxa"/>
          </w:tcPr>
          <w:p w:rsidR="002A7C71" w:rsidRPr="00C53219" w:rsidRDefault="002A7C7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4" w:type="dxa"/>
            <w:vAlign w:val="bottom"/>
          </w:tcPr>
          <w:p w:rsidR="002A7C71" w:rsidRPr="00C53219" w:rsidRDefault="002A7C71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Комбинация многогранников с шаром</w:t>
            </w:r>
          </w:p>
        </w:tc>
        <w:tc>
          <w:tcPr>
            <w:tcW w:w="1560" w:type="dxa"/>
            <w:vAlign w:val="bottom"/>
          </w:tcPr>
          <w:p w:rsidR="002A7C71" w:rsidRPr="00C53219" w:rsidRDefault="0084309E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12</w:t>
            </w:r>
          </w:p>
        </w:tc>
      </w:tr>
      <w:tr w:rsidR="0084309E" w:rsidRPr="00C53219" w:rsidTr="006B16D5">
        <w:tc>
          <w:tcPr>
            <w:tcW w:w="1414" w:type="dxa"/>
          </w:tcPr>
          <w:p w:rsidR="0084309E" w:rsidRPr="00C53219" w:rsidRDefault="0084309E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4" w:type="dxa"/>
          </w:tcPr>
          <w:p w:rsidR="0084309E" w:rsidRPr="00C53219" w:rsidRDefault="0084309E" w:rsidP="007D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Вписанные в призму сферы.</w:t>
            </w:r>
            <w:r w:rsidR="006032AE" w:rsidRPr="00693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Призма и описанные сферы.</w:t>
            </w:r>
          </w:p>
        </w:tc>
        <w:tc>
          <w:tcPr>
            <w:tcW w:w="1560" w:type="dxa"/>
            <w:vAlign w:val="center"/>
          </w:tcPr>
          <w:p w:rsidR="0084309E" w:rsidRDefault="006032AE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4309E" w:rsidRPr="00C53219" w:rsidTr="006B16D5">
        <w:tc>
          <w:tcPr>
            <w:tcW w:w="1414" w:type="dxa"/>
          </w:tcPr>
          <w:p w:rsidR="0084309E" w:rsidRPr="00C53219" w:rsidRDefault="0084309E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4" w:type="dxa"/>
          </w:tcPr>
          <w:p w:rsidR="0084309E" w:rsidRPr="00C53219" w:rsidRDefault="0084309E" w:rsidP="007D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Комбинации призмы и сферы.</w:t>
            </w:r>
          </w:p>
        </w:tc>
        <w:tc>
          <w:tcPr>
            <w:tcW w:w="1560" w:type="dxa"/>
            <w:vAlign w:val="center"/>
          </w:tcPr>
          <w:p w:rsidR="0084309E" w:rsidRDefault="0084309E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4309E" w:rsidRPr="00C53219" w:rsidTr="006B16D5">
        <w:tc>
          <w:tcPr>
            <w:tcW w:w="1414" w:type="dxa"/>
          </w:tcPr>
          <w:p w:rsidR="0084309E" w:rsidRPr="00C53219" w:rsidRDefault="0084309E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4" w:type="dxa"/>
          </w:tcPr>
          <w:p w:rsidR="0084309E" w:rsidRPr="00C53219" w:rsidRDefault="0084309E" w:rsidP="007D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3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Вписанные в пирамиду сферы.</w:t>
            </w:r>
            <w:r w:rsidR="006032AE" w:rsidRPr="00693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Пирамида и описанные сферы.</w:t>
            </w:r>
          </w:p>
        </w:tc>
        <w:tc>
          <w:tcPr>
            <w:tcW w:w="1560" w:type="dxa"/>
            <w:vAlign w:val="center"/>
          </w:tcPr>
          <w:p w:rsidR="0084309E" w:rsidRDefault="006032AE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2A7C71" w:rsidRPr="00C53219" w:rsidTr="006B16D5">
        <w:tc>
          <w:tcPr>
            <w:tcW w:w="1414" w:type="dxa"/>
          </w:tcPr>
          <w:p w:rsidR="002A7C71" w:rsidRPr="00C53219" w:rsidRDefault="002A7C7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4" w:type="dxa"/>
          </w:tcPr>
          <w:p w:rsidR="002A7C71" w:rsidRPr="00C53219" w:rsidRDefault="002A7C71" w:rsidP="007D15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Комбинации сферы и пирамиды.</w:t>
            </w:r>
          </w:p>
        </w:tc>
        <w:tc>
          <w:tcPr>
            <w:tcW w:w="1560" w:type="dxa"/>
            <w:vAlign w:val="center"/>
          </w:tcPr>
          <w:p w:rsidR="002A7C71" w:rsidRPr="00C53219" w:rsidRDefault="002A7C71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9351A" w:rsidRPr="00C53219" w:rsidTr="00321C35">
        <w:tc>
          <w:tcPr>
            <w:tcW w:w="1414" w:type="dxa"/>
          </w:tcPr>
          <w:p w:rsidR="0069351A" w:rsidRPr="00C53219" w:rsidRDefault="0069351A" w:rsidP="00321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4" w:type="dxa"/>
          </w:tcPr>
          <w:p w:rsidR="0069351A" w:rsidRPr="00C53219" w:rsidRDefault="0069351A" w:rsidP="0069351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Самостоятельная работа №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</w:t>
            </w:r>
            <w:r w:rsidRPr="00C532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60" w:type="dxa"/>
            <w:vAlign w:val="center"/>
          </w:tcPr>
          <w:p w:rsidR="0069351A" w:rsidRPr="00C53219" w:rsidRDefault="0069351A" w:rsidP="00321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2A7C71" w:rsidRPr="00C53219" w:rsidTr="006B16D5">
        <w:tc>
          <w:tcPr>
            <w:tcW w:w="1414" w:type="dxa"/>
          </w:tcPr>
          <w:p w:rsidR="002A7C71" w:rsidRPr="00C53219" w:rsidRDefault="002A7C7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4" w:type="dxa"/>
            <w:vAlign w:val="bottom"/>
          </w:tcPr>
          <w:p w:rsidR="002A7C71" w:rsidRPr="00C53219" w:rsidRDefault="002A7C71" w:rsidP="007D15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560" w:type="dxa"/>
            <w:vAlign w:val="bottom"/>
          </w:tcPr>
          <w:p w:rsidR="002A7C71" w:rsidRPr="00C53219" w:rsidRDefault="002A7C71" w:rsidP="00603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5321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  <w:r w:rsidR="006032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8</w:t>
            </w:r>
          </w:p>
        </w:tc>
      </w:tr>
      <w:tr w:rsidR="002A7C71" w:rsidRPr="00C53219" w:rsidTr="006B16D5">
        <w:tc>
          <w:tcPr>
            <w:tcW w:w="1414" w:type="dxa"/>
          </w:tcPr>
          <w:p w:rsidR="002A7C71" w:rsidRPr="00C53219" w:rsidRDefault="002A7C7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4" w:type="dxa"/>
          </w:tcPr>
          <w:p w:rsidR="002A7C71" w:rsidRPr="00C53219" w:rsidRDefault="002A7C71" w:rsidP="002A7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A7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по планиметрии, предлагаемые</w:t>
            </w:r>
            <w:r w:rsidRPr="002A7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экзаменах.</w:t>
            </w:r>
          </w:p>
        </w:tc>
        <w:tc>
          <w:tcPr>
            <w:tcW w:w="1560" w:type="dxa"/>
            <w:vAlign w:val="center"/>
          </w:tcPr>
          <w:p w:rsidR="002A7C71" w:rsidRPr="00C53219" w:rsidRDefault="006032AE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A7C71" w:rsidRPr="00C53219" w:rsidTr="006B16D5">
        <w:tc>
          <w:tcPr>
            <w:tcW w:w="1414" w:type="dxa"/>
          </w:tcPr>
          <w:p w:rsidR="002A7C71" w:rsidRPr="00C53219" w:rsidRDefault="002A7C71" w:rsidP="00C532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84" w:type="dxa"/>
          </w:tcPr>
          <w:p w:rsidR="002A7C71" w:rsidRPr="00C53219" w:rsidRDefault="002A7C71" w:rsidP="002A77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2A7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по стереометрии, предлагаемые</w:t>
            </w:r>
            <w:r w:rsidRPr="002A77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экзаменах.</w:t>
            </w:r>
          </w:p>
        </w:tc>
        <w:tc>
          <w:tcPr>
            <w:tcW w:w="1560" w:type="dxa"/>
            <w:vAlign w:val="center"/>
          </w:tcPr>
          <w:p w:rsidR="002A7C71" w:rsidRPr="00C53219" w:rsidRDefault="006032AE" w:rsidP="00C532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</w:t>
            </w:r>
          </w:p>
        </w:tc>
      </w:tr>
    </w:tbl>
    <w:p w:rsidR="00C53219" w:rsidRDefault="00C53219">
      <w:pPr>
        <w:rPr>
          <w:rFonts w:ascii="Times New Roman" w:hAnsi="Times New Roman" w:cs="Times New Roman"/>
          <w:b/>
          <w:sz w:val="24"/>
          <w:szCs w:val="24"/>
        </w:rPr>
      </w:pPr>
    </w:p>
    <w:sectPr w:rsidR="00C53219" w:rsidSect="00B00A05">
      <w:pgSz w:w="11906" w:h="16838"/>
      <w:pgMar w:top="993" w:right="991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00000006"/>
    <w:name w:val="WW8Num21"/>
    <w:lvl w:ilvl="0">
      <w:start w:val="1"/>
      <w:numFmt w:val="decimal"/>
      <w:lvlText w:val="%1."/>
      <w:lvlJc w:val="left"/>
      <w:pPr>
        <w:tabs>
          <w:tab w:val="num" w:pos="1074"/>
        </w:tabs>
        <w:ind w:left="1074" w:hanging="360"/>
      </w:pPr>
    </w:lvl>
  </w:abstractNum>
  <w:abstractNum w:abstractNumId="1">
    <w:nsid w:val="00000008"/>
    <w:multiLevelType w:val="multilevel"/>
    <w:tmpl w:val="00000008"/>
    <w:name w:val="WW8Num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0C"/>
    <w:multiLevelType w:val="singleLevel"/>
    <w:tmpl w:val="0000000C"/>
    <w:name w:val="WW8Num37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>
    <w:nsid w:val="07C11CF8"/>
    <w:multiLevelType w:val="hybridMultilevel"/>
    <w:tmpl w:val="4E3838AC"/>
    <w:lvl w:ilvl="0" w:tplc="DBF4AF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6B3D54"/>
    <w:multiLevelType w:val="hybridMultilevel"/>
    <w:tmpl w:val="7F22C30C"/>
    <w:lvl w:ilvl="0" w:tplc="19BCB1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BE1633"/>
    <w:multiLevelType w:val="multilevel"/>
    <w:tmpl w:val="3F7A85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7"/>
      <w:numFmt w:val="decimal"/>
      <w:lvlText w:val="%3"/>
      <w:lvlJc w:val="left"/>
      <w:pPr>
        <w:ind w:left="2160" w:hanging="360"/>
      </w:pPr>
      <w:rPr>
        <w:rFonts w:ascii="Times New Roman" w:hAnsi="Times New Roman" w:cs="Times New Roman" w:hint="default"/>
        <w:sz w:val="24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C043DB"/>
    <w:multiLevelType w:val="hybridMultilevel"/>
    <w:tmpl w:val="B6985F2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16C11C4C"/>
    <w:multiLevelType w:val="hybridMultilevel"/>
    <w:tmpl w:val="ABBCD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5F1192"/>
    <w:multiLevelType w:val="hybridMultilevel"/>
    <w:tmpl w:val="DE52740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AC367A9"/>
    <w:multiLevelType w:val="hybridMultilevel"/>
    <w:tmpl w:val="23C0C3B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5530A76"/>
    <w:multiLevelType w:val="multilevel"/>
    <w:tmpl w:val="154EB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7CF79CF"/>
    <w:multiLevelType w:val="hybridMultilevel"/>
    <w:tmpl w:val="BA78FC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0675FB"/>
    <w:multiLevelType w:val="multilevel"/>
    <w:tmpl w:val="D3A63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FD54266"/>
    <w:multiLevelType w:val="multilevel"/>
    <w:tmpl w:val="EE48FC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8026296"/>
    <w:multiLevelType w:val="hybridMultilevel"/>
    <w:tmpl w:val="E5B623E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4A1B76"/>
    <w:multiLevelType w:val="multilevel"/>
    <w:tmpl w:val="76343E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B9E5085"/>
    <w:multiLevelType w:val="hybridMultilevel"/>
    <w:tmpl w:val="1C04072C"/>
    <w:lvl w:ilvl="0" w:tplc="615C7B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B65196D"/>
    <w:multiLevelType w:val="multilevel"/>
    <w:tmpl w:val="3F168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3AF1AD4"/>
    <w:multiLevelType w:val="multilevel"/>
    <w:tmpl w:val="FFF4BA0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5F720B7"/>
    <w:multiLevelType w:val="hybridMultilevel"/>
    <w:tmpl w:val="2D8A76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945210"/>
    <w:multiLevelType w:val="hybridMultilevel"/>
    <w:tmpl w:val="708897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0C5170"/>
    <w:multiLevelType w:val="multilevel"/>
    <w:tmpl w:val="03C26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8107223"/>
    <w:multiLevelType w:val="multilevel"/>
    <w:tmpl w:val="03C26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DFE09EF"/>
    <w:multiLevelType w:val="hybridMultilevel"/>
    <w:tmpl w:val="E07A60B2"/>
    <w:lvl w:ilvl="0" w:tplc="DBF4AF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A6C42C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0677764"/>
    <w:multiLevelType w:val="multilevel"/>
    <w:tmpl w:val="03C26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8291817"/>
    <w:multiLevelType w:val="multilevel"/>
    <w:tmpl w:val="C61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C4F34B5"/>
    <w:multiLevelType w:val="hybridMultilevel"/>
    <w:tmpl w:val="83E6A4D6"/>
    <w:lvl w:ilvl="0" w:tplc="AB66F4D6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AB66F4D6">
      <w:numFmt w:val="bullet"/>
      <w:lvlText w:val="•"/>
      <w:lvlJc w:val="left"/>
      <w:pPr>
        <w:ind w:left="2749" w:hanging="9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7CE41749"/>
    <w:multiLevelType w:val="hybridMultilevel"/>
    <w:tmpl w:val="DFD4778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7DCF3A1A"/>
    <w:multiLevelType w:val="hybridMultilevel"/>
    <w:tmpl w:val="89FE5EF4"/>
    <w:lvl w:ilvl="0" w:tplc="A6C42C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EB8354A"/>
    <w:multiLevelType w:val="hybridMultilevel"/>
    <w:tmpl w:val="3FD4272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23"/>
  </w:num>
  <w:num w:numId="3">
    <w:abstractNumId w:val="13"/>
  </w:num>
  <w:num w:numId="4">
    <w:abstractNumId w:val="10"/>
  </w:num>
  <w:num w:numId="5">
    <w:abstractNumId w:val="18"/>
  </w:num>
  <w:num w:numId="6">
    <w:abstractNumId w:val="15"/>
  </w:num>
  <w:num w:numId="7">
    <w:abstractNumId w:val="25"/>
  </w:num>
  <w:num w:numId="8">
    <w:abstractNumId w:val="9"/>
  </w:num>
  <w:num w:numId="9">
    <w:abstractNumId w:val="6"/>
  </w:num>
  <w:num w:numId="10">
    <w:abstractNumId w:val="27"/>
  </w:num>
  <w:num w:numId="11">
    <w:abstractNumId w:val="0"/>
  </w:num>
  <w:num w:numId="12">
    <w:abstractNumId w:val="1"/>
  </w:num>
  <w:num w:numId="13">
    <w:abstractNumId w:val="2"/>
  </w:num>
  <w:num w:numId="14">
    <w:abstractNumId w:val="12"/>
  </w:num>
  <w:num w:numId="15">
    <w:abstractNumId w:val="21"/>
  </w:num>
  <w:num w:numId="16">
    <w:abstractNumId w:val="5"/>
  </w:num>
  <w:num w:numId="17">
    <w:abstractNumId w:val="17"/>
  </w:num>
  <w:num w:numId="18">
    <w:abstractNumId w:val="22"/>
  </w:num>
  <w:num w:numId="19">
    <w:abstractNumId w:val="24"/>
  </w:num>
  <w:num w:numId="20">
    <w:abstractNumId w:val="3"/>
  </w:num>
  <w:num w:numId="21">
    <w:abstractNumId w:val="28"/>
  </w:num>
  <w:num w:numId="22">
    <w:abstractNumId w:val="16"/>
  </w:num>
  <w:num w:numId="23">
    <w:abstractNumId w:val="4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7"/>
  </w:num>
  <w:num w:numId="29">
    <w:abstractNumId w:val="11"/>
  </w:num>
  <w:num w:numId="30">
    <w:abstractNumId w:val="29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931"/>
    <w:rsid w:val="00037872"/>
    <w:rsid w:val="00043909"/>
    <w:rsid w:val="00053402"/>
    <w:rsid w:val="00091690"/>
    <w:rsid w:val="000F4EC3"/>
    <w:rsid w:val="0011736B"/>
    <w:rsid w:val="00135943"/>
    <w:rsid w:val="00137F70"/>
    <w:rsid w:val="00153B6D"/>
    <w:rsid w:val="001551D0"/>
    <w:rsid w:val="0016301E"/>
    <w:rsid w:val="0017362B"/>
    <w:rsid w:val="0017471A"/>
    <w:rsid w:val="00194516"/>
    <w:rsid w:val="001A1921"/>
    <w:rsid w:val="001C666B"/>
    <w:rsid w:val="00202250"/>
    <w:rsid w:val="00206663"/>
    <w:rsid w:val="00246493"/>
    <w:rsid w:val="00246EFD"/>
    <w:rsid w:val="002A5EE0"/>
    <w:rsid w:val="002A77AE"/>
    <w:rsid w:val="002A7C71"/>
    <w:rsid w:val="00312A55"/>
    <w:rsid w:val="0037315B"/>
    <w:rsid w:val="00394A1B"/>
    <w:rsid w:val="00397BB8"/>
    <w:rsid w:val="003B4527"/>
    <w:rsid w:val="003D00A6"/>
    <w:rsid w:val="003E683C"/>
    <w:rsid w:val="003E6CF9"/>
    <w:rsid w:val="003F5C1D"/>
    <w:rsid w:val="004D7C15"/>
    <w:rsid w:val="00554354"/>
    <w:rsid w:val="00571D0D"/>
    <w:rsid w:val="00596F20"/>
    <w:rsid w:val="005A311D"/>
    <w:rsid w:val="005A69DD"/>
    <w:rsid w:val="005B05BE"/>
    <w:rsid w:val="005B5362"/>
    <w:rsid w:val="005C00C1"/>
    <w:rsid w:val="005C4F6E"/>
    <w:rsid w:val="005E25B9"/>
    <w:rsid w:val="006032AE"/>
    <w:rsid w:val="00655D5B"/>
    <w:rsid w:val="0066427A"/>
    <w:rsid w:val="00672BFB"/>
    <w:rsid w:val="0069351A"/>
    <w:rsid w:val="006B16D5"/>
    <w:rsid w:val="006E7112"/>
    <w:rsid w:val="00712BA2"/>
    <w:rsid w:val="00745748"/>
    <w:rsid w:val="00753AA6"/>
    <w:rsid w:val="0075753D"/>
    <w:rsid w:val="00771029"/>
    <w:rsid w:val="00790676"/>
    <w:rsid w:val="007D1533"/>
    <w:rsid w:val="007F4F4B"/>
    <w:rsid w:val="00825391"/>
    <w:rsid w:val="0084309E"/>
    <w:rsid w:val="008460D5"/>
    <w:rsid w:val="008571D5"/>
    <w:rsid w:val="008A3021"/>
    <w:rsid w:val="008B206B"/>
    <w:rsid w:val="008C738B"/>
    <w:rsid w:val="00910F00"/>
    <w:rsid w:val="00920F69"/>
    <w:rsid w:val="0095400D"/>
    <w:rsid w:val="00993206"/>
    <w:rsid w:val="00994A4B"/>
    <w:rsid w:val="009B48A3"/>
    <w:rsid w:val="009B5099"/>
    <w:rsid w:val="009F29ED"/>
    <w:rsid w:val="00A12F6F"/>
    <w:rsid w:val="00A24E43"/>
    <w:rsid w:val="00A31508"/>
    <w:rsid w:val="00A606CF"/>
    <w:rsid w:val="00A87DE4"/>
    <w:rsid w:val="00AE3B68"/>
    <w:rsid w:val="00AE415B"/>
    <w:rsid w:val="00AF11EE"/>
    <w:rsid w:val="00B00A05"/>
    <w:rsid w:val="00B03DF4"/>
    <w:rsid w:val="00B22A5E"/>
    <w:rsid w:val="00B30415"/>
    <w:rsid w:val="00B36EAE"/>
    <w:rsid w:val="00B3796B"/>
    <w:rsid w:val="00B40173"/>
    <w:rsid w:val="00B4619E"/>
    <w:rsid w:val="00B60631"/>
    <w:rsid w:val="00B87F15"/>
    <w:rsid w:val="00BB4441"/>
    <w:rsid w:val="00BC65E0"/>
    <w:rsid w:val="00C06A83"/>
    <w:rsid w:val="00C2196E"/>
    <w:rsid w:val="00C22C4D"/>
    <w:rsid w:val="00C53219"/>
    <w:rsid w:val="00C60648"/>
    <w:rsid w:val="00C6597E"/>
    <w:rsid w:val="00C708AA"/>
    <w:rsid w:val="00C93B26"/>
    <w:rsid w:val="00CA7E02"/>
    <w:rsid w:val="00CD33A6"/>
    <w:rsid w:val="00CD4931"/>
    <w:rsid w:val="00D01F95"/>
    <w:rsid w:val="00D43DEA"/>
    <w:rsid w:val="00D50F89"/>
    <w:rsid w:val="00D51658"/>
    <w:rsid w:val="00D67944"/>
    <w:rsid w:val="00DA0C50"/>
    <w:rsid w:val="00DA6973"/>
    <w:rsid w:val="00DC1C80"/>
    <w:rsid w:val="00DD10C0"/>
    <w:rsid w:val="00E00D09"/>
    <w:rsid w:val="00E0353A"/>
    <w:rsid w:val="00E079D6"/>
    <w:rsid w:val="00E14782"/>
    <w:rsid w:val="00E329D8"/>
    <w:rsid w:val="00E36200"/>
    <w:rsid w:val="00E714C0"/>
    <w:rsid w:val="00EB1247"/>
    <w:rsid w:val="00EC09B5"/>
    <w:rsid w:val="00EF48DE"/>
    <w:rsid w:val="00F414C7"/>
    <w:rsid w:val="00F46478"/>
    <w:rsid w:val="00F473EE"/>
    <w:rsid w:val="00F71608"/>
    <w:rsid w:val="00F8319B"/>
    <w:rsid w:val="00FA5B2F"/>
    <w:rsid w:val="00FA7562"/>
    <w:rsid w:val="00FB5C69"/>
    <w:rsid w:val="00FC4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C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7944"/>
    <w:pPr>
      <w:ind w:left="720"/>
      <w:contextualSpacing/>
    </w:pPr>
  </w:style>
  <w:style w:type="table" w:styleId="a4">
    <w:name w:val="Table Grid"/>
    <w:basedOn w:val="a1"/>
    <w:uiPriority w:val="59"/>
    <w:rsid w:val="003E6C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3E6CF9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439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3909"/>
    <w:rPr>
      <w:rFonts w:ascii="Tahoma" w:hAnsi="Tahoma" w:cs="Tahoma"/>
      <w:sz w:val="16"/>
      <w:szCs w:val="16"/>
    </w:rPr>
  </w:style>
  <w:style w:type="character" w:styleId="a7">
    <w:name w:val="Hyperlink"/>
    <w:semiHidden/>
    <w:unhideWhenUsed/>
    <w:rsid w:val="00246EFD"/>
    <w:rPr>
      <w:color w:val="000080"/>
      <w:u w:val="single"/>
    </w:rPr>
  </w:style>
  <w:style w:type="paragraph" w:customStyle="1" w:styleId="10">
    <w:name w:val="Обычный1"/>
    <w:rsid w:val="00246EFD"/>
    <w:pPr>
      <w:suppressAutoHyphens/>
    </w:pPr>
    <w:rPr>
      <w:rFonts w:ascii="Calibri" w:eastAsia="Times New Roman" w:hAnsi="Calibri" w:cs="Times New Roman"/>
      <w:lang w:eastAsia="ar-SA"/>
    </w:rPr>
  </w:style>
  <w:style w:type="paragraph" w:customStyle="1" w:styleId="11">
    <w:name w:val="Название объекта1"/>
    <w:basedOn w:val="10"/>
    <w:next w:val="10"/>
    <w:rsid w:val="00246EFD"/>
    <w:pPr>
      <w:widowControl w:val="0"/>
      <w:spacing w:after="0" w:line="100" w:lineRule="atLeast"/>
      <w:jc w:val="center"/>
    </w:pPr>
    <w:rPr>
      <w:rFonts w:ascii="Times New Roman" w:eastAsia="Andale Sans UI" w:hAnsi="Times New Roman"/>
      <w:b/>
      <w:kern w:val="2"/>
      <w:sz w:val="32"/>
      <w:szCs w:val="20"/>
    </w:rPr>
  </w:style>
  <w:style w:type="character" w:customStyle="1" w:styleId="12">
    <w:name w:val="Основной шрифт абзаца1"/>
    <w:rsid w:val="00246EFD"/>
  </w:style>
  <w:style w:type="paragraph" w:customStyle="1" w:styleId="2">
    <w:name w:val="Обычный2"/>
    <w:rsid w:val="00246493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b/>
      <w:color w:val="000000"/>
      <w:sz w:val="24"/>
      <w:szCs w:val="20"/>
      <w:lang w:eastAsia="ar-SA"/>
    </w:rPr>
  </w:style>
  <w:style w:type="paragraph" w:customStyle="1" w:styleId="a8">
    <w:name w:val="Знак Знак Знак Знак"/>
    <w:basedOn w:val="a"/>
    <w:rsid w:val="00DC1C80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0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ycee40@sandy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903AC6-6041-4420-B018-A4E6B7852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9</Pages>
  <Words>2901</Words>
  <Characters>16542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Г. Малкова</dc:creator>
  <cp:keywords/>
  <dc:description/>
  <cp:lastModifiedBy>Ирина В. Антипова</cp:lastModifiedBy>
  <cp:revision>61</cp:revision>
  <cp:lastPrinted>2015-03-17T12:30:00Z</cp:lastPrinted>
  <dcterms:created xsi:type="dcterms:W3CDTF">2020-03-31T13:36:00Z</dcterms:created>
  <dcterms:modified xsi:type="dcterms:W3CDTF">2023-09-11T14:23:00Z</dcterms:modified>
</cp:coreProperties>
</file>